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F8BD0" w14:textId="77777777" w:rsidR="0072530E" w:rsidRDefault="00F43776" w:rsidP="00D90AF3">
      <w:pPr>
        <w:pStyle w:val="Kop1-Ab"/>
        <w:numPr>
          <w:ilvl w:val="0"/>
          <w:numId w:val="0"/>
        </w:numPr>
        <w:ind w:left="360" w:hanging="360"/>
        <w:rPr>
          <w:sz w:val="36"/>
          <w:szCs w:val="36"/>
          <w:lang w:eastAsia="en-US"/>
        </w:rPr>
      </w:pPr>
      <w:r w:rsidRPr="00D90AF3">
        <w:rPr>
          <w:sz w:val="36"/>
          <w:szCs w:val="36"/>
          <w:lang w:eastAsia="en-US"/>
        </w:rPr>
        <w:t xml:space="preserve">Bijlage </w:t>
      </w:r>
      <w:r w:rsidR="00336088">
        <w:rPr>
          <w:sz w:val="36"/>
          <w:szCs w:val="36"/>
          <w:lang w:eastAsia="en-US"/>
        </w:rPr>
        <w:t>6</w:t>
      </w:r>
      <w:r w:rsidRPr="00D90AF3">
        <w:rPr>
          <w:sz w:val="36"/>
          <w:szCs w:val="36"/>
          <w:lang w:eastAsia="en-US"/>
        </w:rPr>
        <w:t xml:space="preserve"> </w:t>
      </w:r>
      <w:r w:rsidR="00495E1C">
        <w:rPr>
          <w:sz w:val="36"/>
          <w:szCs w:val="36"/>
          <w:lang w:eastAsia="en-US"/>
        </w:rPr>
        <w:t>-</w:t>
      </w:r>
      <w:r w:rsidRPr="00D90AF3">
        <w:rPr>
          <w:sz w:val="36"/>
          <w:szCs w:val="36"/>
          <w:lang w:eastAsia="en-US"/>
        </w:rPr>
        <w:t xml:space="preserve"> </w:t>
      </w:r>
      <w:r w:rsidR="00C9138A">
        <w:rPr>
          <w:sz w:val="36"/>
          <w:szCs w:val="36"/>
          <w:lang w:eastAsia="en-US"/>
        </w:rPr>
        <w:t xml:space="preserve">Referentieblad voor </w:t>
      </w:r>
      <w:r w:rsidR="00831A38">
        <w:rPr>
          <w:sz w:val="36"/>
          <w:szCs w:val="36"/>
          <w:lang w:eastAsia="en-US"/>
        </w:rPr>
        <w:t>Selectiecriterium</w:t>
      </w:r>
      <w:r w:rsidR="00C31D1F">
        <w:rPr>
          <w:sz w:val="36"/>
          <w:szCs w:val="36"/>
          <w:lang w:eastAsia="en-US"/>
        </w:rPr>
        <w:t xml:space="preserve">: </w:t>
      </w:r>
      <w:r w:rsidR="00830845">
        <w:rPr>
          <w:sz w:val="36"/>
          <w:szCs w:val="36"/>
          <w:lang w:eastAsia="en-US"/>
        </w:rPr>
        <w:t xml:space="preserve">                </w:t>
      </w:r>
      <w:r w:rsidR="003450F9">
        <w:rPr>
          <w:sz w:val="36"/>
          <w:szCs w:val="36"/>
          <w:lang w:eastAsia="en-US"/>
        </w:rPr>
        <w:t xml:space="preserve"> </w:t>
      </w:r>
      <w:r w:rsidR="0072530E" w:rsidRPr="00B25622">
        <w:rPr>
          <w:sz w:val="32"/>
          <w:szCs w:val="32"/>
          <w:lang w:eastAsia="en-US"/>
        </w:rPr>
        <w:t>SC.2 ‘Uitvoeren conserveringswerkzaamheden stalen leuningen aan civiele kunstwerken’</w:t>
      </w:r>
      <w:r w:rsidR="0072530E" w:rsidRPr="0072530E">
        <w:rPr>
          <w:sz w:val="36"/>
          <w:szCs w:val="36"/>
          <w:lang w:eastAsia="en-US"/>
        </w:rPr>
        <w:t xml:space="preserve"> </w:t>
      </w:r>
    </w:p>
    <w:p w14:paraId="2F84E9A2" w14:textId="77777777" w:rsidR="003450F9" w:rsidRPr="00D90AF3" w:rsidRDefault="00976A13" w:rsidP="003450F9">
      <w:pPr>
        <w:pStyle w:val="Kop3"/>
        <w:tabs>
          <w:tab w:val="left" w:pos="709"/>
        </w:tabs>
        <w:spacing w:line="240" w:lineRule="auto"/>
        <w:ind w:left="720" w:hanging="720"/>
        <w:jc w:val="center"/>
        <w:rPr>
          <w:rFonts w:ascii="Trade Gothic LT Pro Cn" w:eastAsia="Times New Roman" w:hAnsi="Trade Gothic LT Pro Cn"/>
          <w:i w:val="0"/>
          <w:color w:val="00B0F0"/>
          <w:sz w:val="28"/>
          <w:szCs w:val="28"/>
        </w:rPr>
      </w:pPr>
      <w:r w:rsidRPr="00D90AF3">
        <w:rPr>
          <w:rFonts w:ascii="Trade Gothic LT Pro Cn" w:eastAsia="Times New Roman" w:hAnsi="Trade Gothic LT Pro Cn"/>
          <w:i w:val="0"/>
          <w:color w:val="00B0F0"/>
          <w:sz w:val="28"/>
          <w:szCs w:val="28"/>
        </w:rPr>
        <w:t>D</w:t>
      </w:r>
      <w:r w:rsidR="005A393E" w:rsidRPr="00D90AF3">
        <w:rPr>
          <w:rFonts w:ascii="Trade Gothic LT Pro Cn" w:eastAsia="Times New Roman" w:hAnsi="Trade Gothic LT Pro Cn"/>
          <w:i w:val="0"/>
          <w:color w:val="00B0F0"/>
          <w:sz w:val="28"/>
          <w:szCs w:val="28"/>
        </w:rPr>
        <w:t xml:space="preserve">oor </w:t>
      </w:r>
      <w:r w:rsidR="00D90AF3" w:rsidRPr="00D90AF3">
        <w:rPr>
          <w:rFonts w:ascii="Trade Gothic LT Pro Cn" w:eastAsia="Times New Roman" w:hAnsi="Trade Gothic LT Pro Cn"/>
          <w:i w:val="0"/>
          <w:color w:val="00B0F0"/>
          <w:sz w:val="28"/>
          <w:szCs w:val="28"/>
        </w:rPr>
        <w:t>Gegadigde</w:t>
      </w:r>
      <w:r w:rsidR="005A393E" w:rsidRPr="00D90AF3">
        <w:rPr>
          <w:rFonts w:ascii="Trade Gothic LT Pro Cn" w:eastAsia="Times New Roman" w:hAnsi="Trade Gothic LT Pro Cn"/>
          <w:i w:val="0"/>
          <w:color w:val="00B0F0"/>
          <w:sz w:val="28"/>
          <w:szCs w:val="28"/>
        </w:rPr>
        <w:t xml:space="preserve"> </w:t>
      </w:r>
      <w:r w:rsidR="00C31D1F">
        <w:rPr>
          <w:rFonts w:ascii="Trade Gothic LT Pro Cn" w:eastAsia="Times New Roman" w:hAnsi="Trade Gothic LT Pro Cn"/>
          <w:i w:val="0"/>
          <w:color w:val="00B0F0"/>
          <w:sz w:val="28"/>
          <w:szCs w:val="28"/>
        </w:rPr>
        <w:t>in te dienen</w:t>
      </w:r>
      <w:r w:rsidR="005A393E" w:rsidRPr="00D90AF3">
        <w:rPr>
          <w:rFonts w:ascii="Trade Gothic LT Pro Cn" w:eastAsia="Times New Roman" w:hAnsi="Trade Gothic LT Pro Cn"/>
          <w:i w:val="0"/>
          <w:color w:val="00B0F0"/>
          <w:sz w:val="28"/>
          <w:szCs w:val="28"/>
        </w:rPr>
        <w:t xml:space="preserve"> bij </w:t>
      </w:r>
      <w:r w:rsidR="00AE5195" w:rsidRPr="00D90AF3">
        <w:rPr>
          <w:rFonts w:ascii="Trade Gothic LT Pro Cn" w:eastAsia="Times New Roman" w:hAnsi="Trade Gothic LT Pro Cn"/>
          <w:i w:val="0"/>
          <w:color w:val="00B0F0"/>
          <w:sz w:val="28"/>
          <w:szCs w:val="28"/>
        </w:rPr>
        <w:t xml:space="preserve">de </w:t>
      </w:r>
      <w:r w:rsidR="005A393E" w:rsidRPr="00D90AF3">
        <w:rPr>
          <w:rFonts w:ascii="Trade Gothic LT Pro Cn" w:eastAsia="Times New Roman" w:hAnsi="Trade Gothic LT Pro Cn"/>
          <w:i w:val="0"/>
          <w:color w:val="00B0F0"/>
          <w:sz w:val="28"/>
          <w:szCs w:val="28"/>
        </w:rPr>
        <w:t xml:space="preserve">Europese </w:t>
      </w:r>
      <w:r w:rsidR="00D90AF3" w:rsidRPr="00D90AF3">
        <w:rPr>
          <w:rFonts w:ascii="Trade Gothic LT Pro Cn" w:eastAsia="Times New Roman" w:hAnsi="Trade Gothic LT Pro Cn"/>
          <w:i w:val="0"/>
          <w:color w:val="00B0F0"/>
          <w:sz w:val="28"/>
          <w:szCs w:val="28"/>
        </w:rPr>
        <w:t xml:space="preserve">niet openbare </w:t>
      </w:r>
      <w:r w:rsidR="005A393E" w:rsidRPr="00D90AF3">
        <w:rPr>
          <w:rFonts w:ascii="Trade Gothic LT Pro Cn" w:eastAsia="Times New Roman" w:hAnsi="Trade Gothic LT Pro Cn"/>
          <w:i w:val="0"/>
          <w:color w:val="00B0F0"/>
          <w:sz w:val="28"/>
          <w:szCs w:val="28"/>
        </w:rPr>
        <w:t>aanbesteding</w:t>
      </w:r>
      <w:r w:rsidR="00AE5195" w:rsidRPr="00D90AF3">
        <w:rPr>
          <w:rFonts w:ascii="Trade Gothic LT Pro Cn" w:eastAsia="Times New Roman" w:hAnsi="Trade Gothic LT Pro Cn"/>
          <w:i w:val="0"/>
          <w:color w:val="00B0F0"/>
          <w:sz w:val="28"/>
          <w:szCs w:val="28"/>
        </w:rPr>
        <w:t xml:space="preserve"> </w:t>
      </w:r>
      <w:r w:rsidR="003450F9" w:rsidRPr="00D90AF3">
        <w:rPr>
          <w:rFonts w:ascii="Trade Gothic LT Pro Cn" w:eastAsia="Times New Roman" w:hAnsi="Trade Gothic LT Pro Cn"/>
          <w:i w:val="0"/>
          <w:color w:val="00B0F0"/>
          <w:sz w:val="28"/>
          <w:szCs w:val="28"/>
        </w:rPr>
        <w:t>aangaande de Opdracht voor “</w:t>
      </w:r>
      <w:r w:rsidR="003450F9">
        <w:rPr>
          <w:rFonts w:ascii="Trade Gothic LT Pro Cn" w:eastAsia="Times New Roman" w:hAnsi="Trade Gothic LT Pro Cn"/>
          <w:i w:val="0"/>
          <w:color w:val="00B0F0"/>
          <w:sz w:val="28"/>
          <w:szCs w:val="28"/>
        </w:rPr>
        <w:t>Onderhoud civiele kunstwerken</w:t>
      </w:r>
      <w:r w:rsidR="003450F9" w:rsidRPr="00D90AF3">
        <w:rPr>
          <w:rFonts w:ascii="Trade Gothic LT Pro Cn" w:eastAsia="Times New Roman" w:hAnsi="Trade Gothic LT Pro Cn"/>
          <w:i w:val="0"/>
          <w:color w:val="00B0F0"/>
          <w:sz w:val="28"/>
          <w:szCs w:val="28"/>
        </w:rPr>
        <w:t>”</w:t>
      </w:r>
    </w:p>
    <w:p w14:paraId="3E871701" w14:textId="1903B31C" w:rsidR="00F446DD" w:rsidRPr="00F446DD" w:rsidRDefault="00F446DD" w:rsidP="003450F9">
      <w:pPr>
        <w:pStyle w:val="Kop3"/>
        <w:tabs>
          <w:tab w:val="left" w:pos="709"/>
        </w:tabs>
        <w:spacing w:line="240" w:lineRule="auto"/>
        <w:ind w:left="720" w:hanging="720"/>
        <w:jc w:val="center"/>
        <w:rPr>
          <w:rFonts w:cstheme="minorHAnsi"/>
          <w:sz w:val="24"/>
          <w:szCs w:val="24"/>
        </w:rPr>
      </w:pPr>
    </w:p>
    <w:p w14:paraId="33752F7D" w14:textId="4C37418B" w:rsidR="00AB7CB9" w:rsidRDefault="00272B27" w:rsidP="00AB7CB9">
      <w:pPr>
        <w:pStyle w:val="Lijstalinea"/>
        <w:widowControl w:val="0"/>
        <w:spacing w:line="240" w:lineRule="atLeast"/>
        <w:ind w:left="0"/>
        <w:rPr>
          <w:rFonts w:asciiTheme="minorHAnsi" w:hAnsiTheme="minorHAnsi"/>
          <w:sz w:val="20"/>
        </w:rPr>
      </w:pPr>
      <w:r w:rsidRPr="00AB7CB9">
        <w:rPr>
          <w:rFonts w:asciiTheme="minorHAnsi" w:hAnsiTheme="minorHAnsi"/>
          <w:sz w:val="20"/>
        </w:rPr>
        <w:t xml:space="preserve">Gegadigde dient dit formulier te gebruiken voor het aanleveren van </w:t>
      </w:r>
      <w:r w:rsidR="008663EC" w:rsidRPr="00AB7CB9">
        <w:rPr>
          <w:rFonts w:asciiTheme="minorHAnsi" w:hAnsiTheme="minorHAnsi"/>
          <w:sz w:val="20"/>
        </w:rPr>
        <w:t xml:space="preserve">het </w:t>
      </w:r>
      <w:r w:rsidRPr="00AB7CB9">
        <w:rPr>
          <w:rFonts w:asciiTheme="minorHAnsi" w:hAnsiTheme="minorHAnsi"/>
          <w:sz w:val="20"/>
        </w:rPr>
        <w:t>referentie</w:t>
      </w:r>
      <w:r w:rsidR="008663EC" w:rsidRPr="00AB7CB9">
        <w:rPr>
          <w:rFonts w:asciiTheme="minorHAnsi" w:hAnsiTheme="minorHAnsi"/>
          <w:sz w:val="20"/>
        </w:rPr>
        <w:t>project</w:t>
      </w:r>
      <w:r w:rsidR="004267B0" w:rsidRPr="00AB7CB9">
        <w:rPr>
          <w:rFonts w:asciiTheme="minorHAnsi" w:hAnsiTheme="minorHAnsi"/>
          <w:sz w:val="20"/>
        </w:rPr>
        <w:t xml:space="preserve"> wat </w:t>
      </w:r>
      <w:r w:rsidRPr="00AB7CB9">
        <w:rPr>
          <w:rFonts w:asciiTheme="minorHAnsi" w:hAnsiTheme="minorHAnsi"/>
          <w:sz w:val="20"/>
        </w:rPr>
        <w:t>toeziet op</w:t>
      </w:r>
      <w:r w:rsidR="00AB7CB9" w:rsidRPr="00AB7CB9">
        <w:rPr>
          <w:rFonts w:asciiTheme="minorHAnsi" w:hAnsiTheme="minorHAnsi"/>
          <w:sz w:val="20"/>
        </w:rPr>
        <w:t xml:space="preserve"> het Selectiecriterium SC.</w:t>
      </w:r>
      <w:r w:rsidR="00F36446">
        <w:rPr>
          <w:rFonts w:asciiTheme="minorHAnsi" w:hAnsiTheme="minorHAnsi"/>
          <w:sz w:val="20"/>
        </w:rPr>
        <w:t>2</w:t>
      </w:r>
      <w:r w:rsidR="00AB7CB9" w:rsidRPr="00AB7CB9">
        <w:rPr>
          <w:rFonts w:asciiTheme="minorHAnsi" w:hAnsiTheme="minorHAnsi"/>
          <w:sz w:val="20"/>
        </w:rPr>
        <w:t xml:space="preserve"> ‘</w:t>
      </w:r>
      <w:r w:rsidR="00422DA3" w:rsidRPr="00422DA3">
        <w:rPr>
          <w:rFonts w:asciiTheme="minorHAnsi" w:hAnsiTheme="minorHAnsi"/>
          <w:sz w:val="20"/>
        </w:rPr>
        <w:t>Uitvoeren conserveringswerkzaamheden stalen leuningen aan civiele kunstwerken’</w:t>
      </w:r>
      <w:r w:rsidR="00C4151D">
        <w:rPr>
          <w:rFonts w:asciiTheme="minorHAnsi" w:hAnsiTheme="minorHAnsi"/>
          <w:sz w:val="20"/>
        </w:rPr>
        <w:t xml:space="preserve"> </w:t>
      </w:r>
      <w:r w:rsidR="00AB7CB9" w:rsidRPr="00AB7CB9">
        <w:rPr>
          <w:rFonts w:asciiTheme="minorHAnsi" w:hAnsiTheme="minorHAnsi"/>
          <w:sz w:val="20"/>
        </w:rPr>
        <w:t>zoals opgenomen in de Selectieleidraad.</w:t>
      </w:r>
      <w:r w:rsidR="00AB7CB9" w:rsidRPr="00F5015B">
        <w:rPr>
          <w:rFonts w:asciiTheme="minorHAnsi" w:hAnsiTheme="minorHAnsi"/>
          <w:sz w:val="20"/>
        </w:rPr>
        <w:t xml:space="preserve"> </w:t>
      </w:r>
    </w:p>
    <w:p w14:paraId="09C46966" w14:textId="77777777" w:rsidR="00AE54AE" w:rsidRDefault="00AE54AE" w:rsidP="00AB7CB9">
      <w:pPr>
        <w:pStyle w:val="Lijstalinea"/>
        <w:widowControl w:val="0"/>
        <w:spacing w:line="240" w:lineRule="atLeast"/>
        <w:ind w:left="0"/>
        <w:rPr>
          <w:rFonts w:asciiTheme="minorHAnsi" w:hAnsiTheme="minorHAnsi"/>
          <w:sz w:val="20"/>
        </w:rPr>
      </w:pPr>
    </w:p>
    <w:p w14:paraId="7C169D7D" w14:textId="07426C9A" w:rsidR="00272B27" w:rsidRDefault="00272B27" w:rsidP="00272B27">
      <w:pPr>
        <w:rPr>
          <w:szCs w:val="20"/>
        </w:rPr>
      </w:pPr>
      <w:r w:rsidRPr="001417C3">
        <w:rPr>
          <w:szCs w:val="20"/>
          <w:u w:val="single"/>
        </w:rPr>
        <w:t>Direct bij Aanmelding</w:t>
      </w:r>
      <w:r w:rsidRPr="00FD2F21">
        <w:rPr>
          <w:szCs w:val="20"/>
        </w:rPr>
        <w:t xml:space="preserve"> dient Gegadigde, </w:t>
      </w:r>
      <w:r w:rsidRPr="00FD2F21">
        <w:rPr>
          <w:rFonts w:eastAsia="Times New Roman"/>
          <w:snapToGrid w:val="0"/>
          <w:szCs w:val="20"/>
          <w:lang w:eastAsia="nl-NL"/>
        </w:rPr>
        <w:t xml:space="preserve">op kosten van Gegadigde, </w:t>
      </w:r>
      <w:r>
        <w:rPr>
          <w:rFonts w:eastAsia="Times New Roman"/>
          <w:snapToGrid w:val="0"/>
          <w:szCs w:val="20"/>
          <w:lang w:eastAsia="nl-NL"/>
        </w:rPr>
        <w:t xml:space="preserve">de </w:t>
      </w:r>
      <w:r w:rsidRPr="00932254">
        <w:rPr>
          <w:szCs w:val="20"/>
        </w:rPr>
        <w:t>volgende bewijsstukken te overleggen:</w:t>
      </w:r>
    </w:p>
    <w:p w14:paraId="0AA4C8AA" w14:textId="77777777" w:rsidR="00272B27" w:rsidRPr="00932254" w:rsidRDefault="00272B27" w:rsidP="00272B27">
      <w:pPr>
        <w:rPr>
          <w:szCs w:val="20"/>
        </w:rPr>
      </w:pPr>
    </w:p>
    <w:p w14:paraId="6EB2C5CC" w14:textId="77777777" w:rsidR="00272B27" w:rsidRPr="00E553F6" w:rsidRDefault="00272B27" w:rsidP="00272B27">
      <w:pPr>
        <w:pStyle w:val="Lijstalinea"/>
        <w:numPr>
          <w:ilvl w:val="0"/>
          <w:numId w:val="9"/>
        </w:numPr>
        <w:rPr>
          <w:sz w:val="20"/>
          <w:szCs w:val="20"/>
        </w:rPr>
      </w:pPr>
      <w:r w:rsidRPr="00932254">
        <w:rPr>
          <w:sz w:val="20"/>
          <w:szCs w:val="20"/>
        </w:rPr>
        <w:t xml:space="preserve">Dit volledig en naar waarheid ingevulde en ondertekende </w:t>
      </w:r>
      <w:r w:rsidRPr="0045671B">
        <w:rPr>
          <w:b/>
          <w:bCs/>
          <w:sz w:val="20"/>
          <w:szCs w:val="20"/>
        </w:rPr>
        <w:t>referentieblad</w:t>
      </w:r>
      <w:r w:rsidRPr="00932254">
        <w:rPr>
          <w:sz w:val="20"/>
          <w:szCs w:val="20"/>
        </w:rPr>
        <w:t xml:space="preserve">; </w:t>
      </w:r>
      <w:r w:rsidRPr="00932254">
        <w:rPr>
          <w:i/>
          <w:iCs/>
          <w:sz w:val="20"/>
          <w:szCs w:val="20"/>
        </w:rPr>
        <w:t>èn</w:t>
      </w:r>
    </w:p>
    <w:p w14:paraId="5B5B0B1C" w14:textId="77777777" w:rsidR="00272B27" w:rsidRPr="00E553F6" w:rsidRDefault="00272B27" w:rsidP="00272B27">
      <w:pPr>
        <w:pStyle w:val="Lijstalinea"/>
        <w:rPr>
          <w:sz w:val="20"/>
          <w:szCs w:val="20"/>
        </w:rPr>
      </w:pPr>
    </w:p>
    <w:p w14:paraId="4EC60F82" w14:textId="01A2AB75" w:rsidR="00272B27" w:rsidRPr="00E553F6" w:rsidRDefault="00272B27" w:rsidP="00272B27">
      <w:pPr>
        <w:pStyle w:val="Lijstalinea"/>
        <w:numPr>
          <w:ilvl w:val="0"/>
          <w:numId w:val="9"/>
        </w:numPr>
        <w:rPr>
          <w:sz w:val="20"/>
          <w:szCs w:val="20"/>
        </w:rPr>
      </w:pPr>
      <w:r w:rsidRPr="00E553F6">
        <w:rPr>
          <w:sz w:val="20"/>
          <w:szCs w:val="20"/>
        </w:rPr>
        <w:t xml:space="preserve">Een </w:t>
      </w:r>
      <w:r w:rsidRPr="00E553F6">
        <w:rPr>
          <w:b/>
          <w:bCs/>
          <w:sz w:val="20"/>
          <w:szCs w:val="20"/>
        </w:rPr>
        <w:t>tevredenheidsverklaring</w:t>
      </w:r>
      <w:r w:rsidRPr="00E553F6">
        <w:rPr>
          <w:sz w:val="20"/>
          <w:szCs w:val="20"/>
        </w:rPr>
        <w:t xml:space="preserve"> ondertekend door een bevoegde en/of relevante functionaris van de opdrachtgever waar </w:t>
      </w:r>
      <w:r w:rsidR="001772ED">
        <w:rPr>
          <w:sz w:val="20"/>
          <w:szCs w:val="20"/>
        </w:rPr>
        <w:t xml:space="preserve">het </w:t>
      </w:r>
      <w:r w:rsidRPr="00E553F6">
        <w:rPr>
          <w:sz w:val="20"/>
          <w:szCs w:val="20"/>
        </w:rPr>
        <w:t>referentie</w:t>
      </w:r>
      <w:r w:rsidR="001772ED">
        <w:rPr>
          <w:sz w:val="20"/>
          <w:szCs w:val="20"/>
        </w:rPr>
        <w:t>project</w:t>
      </w:r>
      <w:r w:rsidRPr="00E553F6">
        <w:rPr>
          <w:sz w:val="20"/>
          <w:szCs w:val="20"/>
        </w:rPr>
        <w:t xml:space="preserve"> voor is uitgevoerd waaruit blijkt dat </w:t>
      </w:r>
      <w:r w:rsidR="001772ED">
        <w:rPr>
          <w:sz w:val="20"/>
          <w:szCs w:val="20"/>
        </w:rPr>
        <w:t>het</w:t>
      </w:r>
      <w:r w:rsidRPr="00E553F6">
        <w:rPr>
          <w:sz w:val="20"/>
          <w:szCs w:val="20"/>
        </w:rPr>
        <w:t xml:space="preserve"> referentie</w:t>
      </w:r>
      <w:r w:rsidR="001772ED">
        <w:rPr>
          <w:sz w:val="20"/>
          <w:szCs w:val="20"/>
        </w:rPr>
        <w:t xml:space="preserve">project </w:t>
      </w:r>
      <w:r w:rsidRPr="00E553F6">
        <w:rPr>
          <w:sz w:val="20"/>
          <w:szCs w:val="20"/>
        </w:rPr>
        <w:t>op vakkundige en regelmatige wijze is uitgevoerd.</w:t>
      </w:r>
    </w:p>
    <w:p w14:paraId="27BCB2C6" w14:textId="24395FD5" w:rsidR="006F27E3" w:rsidRPr="00D01DBE" w:rsidRDefault="00272B27" w:rsidP="00BE0EB3">
      <w:pPr>
        <w:ind w:left="708"/>
        <w:rPr>
          <w:szCs w:val="20"/>
        </w:rPr>
      </w:pPr>
      <w:r w:rsidRPr="00E553F6">
        <w:rPr>
          <w:szCs w:val="20"/>
        </w:rPr>
        <w:t xml:space="preserve">Dit kan door </w:t>
      </w:r>
      <w:r>
        <w:rPr>
          <w:szCs w:val="20"/>
        </w:rPr>
        <w:t xml:space="preserve">dit </w:t>
      </w:r>
      <w:r w:rsidRPr="00E553F6">
        <w:rPr>
          <w:szCs w:val="20"/>
        </w:rPr>
        <w:t xml:space="preserve">referentieblad tevens te laten ondertekenen door de betreffende opdrachtgever </w:t>
      </w:r>
      <w:r w:rsidRPr="005B2D90">
        <w:rPr>
          <w:i/>
          <w:iCs/>
          <w:szCs w:val="20"/>
        </w:rPr>
        <w:t>òf</w:t>
      </w:r>
      <w:r w:rsidRPr="00E553F6">
        <w:rPr>
          <w:szCs w:val="20"/>
        </w:rPr>
        <w:t xml:space="preserve"> door indienen van een tevredenheidsverklaring volgens eigen format, in ieder geval ondertekend door een bevoegde en/of relevante functionaris van de opdrachtgever waar </w:t>
      </w:r>
      <w:r w:rsidR="00247AA2">
        <w:rPr>
          <w:szCs w:val="20"/>
        </w:rPr>
        <w:t>het</w:t>
      </w:r>
      <w:r w:rsidRPr="00E553F6">
        <w:rPr>
          <w:szCs w:val="20"/>
        </w:rPr>
        <w:t xml:space="preserve"> referentie</w:t>
      </w:r>
      <w:r w:rsidR="00247AA2">
        <w:rPr>
          <w:szCs w:val="20"/>
        </w:rPr>
        <w:t>project</w:t>
      </w:r>
      <w:r w:rsidRPr="00E553F6">
        <w:rPr>
          <w:szCs w:val="20"/>
        </w:rPr>
        <w:t xml:space="preserve"> voor is </w:t>
      </w:r>
      <w:r w:rsidRPr="00D01DBE">
        <w:rPr>
          <w:szCs w:val="20"/>
        </w:rPr>
        <w:t>uitgevoerd.</w:t>
      </w:r>
    </w:p>
    <w:p w14:paraId="3FA3A232" w14:textId="77777777" w:rsidR="00BE0EB3" w:rsidRPr="00D01DBE" w:rsidRDefault="00BE0EB3" w:rsidP="00BE0EB3">
      <w:pPr>
        <w:ind w:left="708"/>
        <w:rPr>
          <w:szCs w:val="20"/>
        </w:rPr>
      </w:pPr>
    </w:p>
    <w:p w14:paraId="160196D4" w14:textId="516BE513" w:rsidR="00272B27" w:rsidRPr="00D01DBE" w:rsidRDefault="00BE0EB3" w:rsidP="00272B27">
      <w:pPr>
        <w:pStyle w:val="Donkerblauw"/>
        <w:numPr>
          <w:ilvl w:val="0"/>
          <w:numId w:val="0"/>
        </w:numPr>
        <w:rPr>
          <w:szCs w:val="20"/>
        </w:rPr>
      </w:pPr>
      <w:r w:rsidRPr="00D01DBE">
        <w:rPr>
          <w:szCs w:val="20"/>
        </w:rPr>
        <w:t>Selectiecriterium SC.</w:t>
      </w:r>
      <w:r w:rsidR="009C497B">
        <w:rPr>
          <w:szCs w:val="20"/>
        </w:rPr>
        <w:t>2</w:t>
      </w:r>
      <w:r w:rsidRPr="00D01DBE">
        <w:rPr>
          <w:szCs w:val="20"/>
        </w:rPr>
        <w:t xml:space="preserve"> ‘</w:t>
      </w:r>
      <w:r w:rsidR="009C497B" w:rsidRPr="009C497B">
        <w:rPr>
          <w:szCs w:val="20"/>
        </w:rPr>
        <w:t>Uitvoeren conserveringswerkzaamheden stalen leuningen aan civiele kunstwerken</w:t>
      </w:r>
      <w:r w:rsidR="009C497B">
        <w:rPr>
          <w:szCs w:val="20"/>
        </w:rPr>
        <w:t>’</w:t>
      </w:r>
      <w:r w:rsidR="00272B27" w:rsidRPr="00D01DBE">
        <w:rPr>
          <w:szCs w:val="20"/>
        </w:rPr>
        <w:t>:</w:t>
      </w:r>
    </w:p>
    <w:p w14:paraId="6D05B346" w14:textId="77777777" w:rsidR="0035663B" w:rsidRDefault="0035663B" w:rsidP="0035663B">
      <w:pPr>
        <w:widowControl w:val="0"/>
        <w:rPr>
          <w:szCs w:val="20"/>
        </w:rPr>
      </w:pPr>
      <w:r w:rsidRPr="006E6743">
        <w:rPr>
          <w:szCs w:val="20"/>
        </w:rPr>
        <w:t xml:space="preserve">Binnen de Opdracht onderhoud civiele kunstwerken valt onder andere het conserveren </w:t>
      </w:r>
      <w:r>
        <w:rPr>
          <w:szCs w:val="20"/>
        </w:rPr>
        <w:t xml:space="preserve">en herstellen </w:t>
      </w:r>
      <w:r w:rsidRPr="006E6743">
        <w:rPr>
          <w:szCs w:val="20"/>
        </w:rPr>
        <w:t xml:space="preserve">van stalen leuningen aan </w:t>
      </w:r>
      <w:r>
        <w:rPr>
          <w:szCs w:val="20"/>
        </w:rPr>
        <w:t xml:space="preserve">civiele </w:t>
      </w:r>
      <w:r w:rsidRPr="006E6743">
        <w:rPr>
          <w:szCs w:val="20"/>
        </w:rPr>
        <w:t>kunstwerken (herstellen van coating). Voor de komende 5 jaren is naar verwachting voor 1.325 strekkende meter (m</w:t>
      </w:r>
      <w:r w:rsidRPr="006E6743">
        <w:rPr>
          <w:szCs w:val="20"/>
          <w:vertAlign w:val="superscript"/>
        </w:rPr>
        <w:t>1</w:t>
      </w:r>
      <w:r w:rsidRPr="006E6743">
        <w:rPr>
          <w:szCs w:val="20"/>
        </w:rPr>
        <w:t xml:space="preserve">) herstel nodig, uitgevoerd volgens de geldende richtlijnen (zoals </w:t>
      </w:r>
      <w:r w:rsidRPr="00C47166">
        <w:rPr>
          <w:szCs w:val="20"/>
        </w:rPr>
        <w:t>opgenomen in het Bestek wat bij de gunningsfase wordt verstrekt): N</w:t>
      </w:r>
      <w:r w:rsidRPr="00056728">
        <w:rPr>
          <w:szCs w:val="20"/>
        </w:rPr>
        <w:t>EN-EN-ISO 8501</w:t>
      </w:r>
      <w:r w:rsidRPr="00C47166">
        <w:rPr>
          <w:szCs w:val="20"/>
        </w:rPr>
        <w:t xml:space="preserve">, </w:t>
      </w:r>
      <w:r w:rsidRPr="00056728">
        <w:rPr>
          <w:szCs w:val="20"/>
        </w:rPr>
        <w:t>NEN-EN-ISO 1461</w:t>
      </w:r>
      <w:r w:rsidRPr="00C47166">
        <w:rPr>
          <w:szCs w:val="20"/>
        </w:rPr>
        <w:t xml:space="preserve">, </w:t>
      </w:r>
      <w:r w:rsidRPr="00056728">
        <w:rPr>
          <w:szCs w:val="20"/>
        </w:rPr>
        <w:t>NEN-EN-ISO 2409</w:t>
      </w:r>
      <w:r w:rsidRPr="00C47166">
        <w:rPr>
          <w:szCs w:val="20"/>
        </w:rPr>
        <w:t xml:space="preserve">, </w:t>
      </w:r>
      <w:r w:rsidRPr="00056728">
        <w:rPr>
          <w:szCs w:val="20"/>
        </w:rPr>
        <w:t>NEN-EN-ISO 12944.</w:t>
      </w:r>
    </w:p>
    <w:p w14:paraId="49C81903" w14:textId="77777777" w:rsidR="0035663B" w:rsidRPr="00C47166" w:rsidRDefault="0035663B" w:rsidP="0035663B">
      <w:pPr>
        <w:widowControl w:val="0"/>
      </w:pPr>
      <w:r w:rsidRPr="00C47166">
        <w:t>Voor de uitvoering van de Opdracht is het daarom voor Aanbestedende dienst van belang dat Gegadigde ervaring heeft met conserveren en herstellen van stalen leuningen aan civiele kunstwerken.</w:t>
      </w:r>
    </w:p>
    <w:p w14:paraId="3AA3B931" w14:textId="77777777" w:rsidR="0035663B" w:rsidRDefault="0035663B" w:rsidP="0035663B">
      <w:pPr>
        <w:widowControl w:val="0"/>
        <w:rPr>
          <w:rFonts w:eastAsia="Times New Roman" w:cs="Times New Roman"/>
          <w:snapToGrid w:val="0"/>
          <w:szCs w:val="20"/>
          <w:lang w:eastAsia="nl-NL"/>
        </w:rPr>
      </w:pPr>
      <w:r w:rsidRPr="00C47166">
        <w:t xml:space="preserve">Aanbestedende dienst vraagt aan Gegadigde één referentieproject </w:t>
      </w:r>
      <w:r>
        <w:t xml:space="preserve">met tevredenheidsverklaring </w:t>
      </w:r>
      <w:r w:rsidRPr="00C47166">
        <w:t xml:space="preserve">te overleggen </w:t>
      </w:r>
      <w:r w:rsidRPr="00C47166">
        <w:rPr>
          <w:rFonts w:eastAsia="Times New Roman" w:cs="Times New Roman"/>
          <w:snapToGrid w:val="0"/>
          <w:szCs w:val="20"/>
          <w:lang w:eastAsia="nl-NL"/>
        </w:rPr>
        <w:t>met de volgende kenmerken/onder de volgende omstandigheden:</w:t>
      </w:r>
    </w:p>
    <w:p w14:paraId="2A91F660" w14:textId="77777777" w:rsidR="00272B27" w:rsidRPr="00BE0EB3" w:rsidRDefault="00272B27" w:rsidP="00D90AF3">
      <w:pPr>
        <w:pStyle w:val="Lijstalinea"/>
        <w:widowControl w:val="0"/>
        <w:spacing w:line="240" w:lineRule="atLeast"/>
        <w:ind w:left="0"/>
        <w:rPr>
          <w:rFonts w:asciiTheme="minorHAnsi" w:hAnsiTheme="minorHAnsi"/>
          <w:sz w:val="20"/>
          <w:highlight w:val="darkCyan"/>
        </w:rPr>
      </w:pPr>
    </w:p>
    <w:p w14:paraId="5E169DF2" w14:textId="37A6AF2B" w:rsidR="00786289" w:rsidRPr="00635EA3" w:rsidRDefault="001C68E1" w:rsidP="002F2280">
      <w:pPr>
        <w:widowControl w:val="0"/>
        <w:rPr>
          <w:rFonts w:eastAsia="Times New Roman" w:cs="Times New Roman"/>
          <w:b/>
          <w:bCs/>
          <w:snapToGrid w:val="0"/>
          <w:szCs w:val="20"/>
          <w:u w:val="single"/>
          <w:lang w:eastAsia="nl-NL"/>
        </w:rPr>
      </w:pPr>
      <w:r w:rsidRPr="00635EA3">
        <w:rPr>
          <w:rFonts w:eastAsia="Times New Roman" w:cs="Times New Roman"/>
          <w:b/>
          <w:bCs/>
          <w:snapToGrid w:val="0"/>
          <w:szCs w:val="20"/>
          <w:u w:val="single"/>
          <w:lang w:eastAsia="nl-NL"/>
        </w:rPr>
        <w:t>VOLDOET</w:t>
      </w:r>
      <w:r w:rsidR="00DE4725" w:rsidRPr="00635EA3">
        <w:rPr>
          <w:rFonts w:eastAsia="Times New Roman" w:cs="Times New Roman"/>
          <w:b/>
          <w:bCs/>
          <w:snapToGrid w:val="0"/>
          <w:szCs w:val="20"/>
          <w:u w:val="single"/>
          <w:lang w:eastAsia="nl-NL"/>
        </w:rPr>
        <w:t xml:space="preserve"> </w:t>
      </w:r>
      <w:r w:rsidR="00ED711A" w:rsidRPr="00635EA3">
        <w:rPr>
          <w:rFonts w:eastAsia="Times New Roman" w:cs="Times New Roman"/>
          <w:b/>
          <w:bCs/>
          <w:snapToGrid w:val="0"/>
          <w:szCs w:val="20"/>
          <w:u w:val="single"/>
          <w:lang w:eastAsia="nl-NL"/>
        </w:rPr>
        <w:t xml:space="preserve">- </w:t>
      </w:r>
      <w:r w:rsidR="00892AE2" w:rsidRPr="00635EA3">
        <w:rPr>
          <w:rFonts w:eastAsia="Times New Roman" w:cs="Times New Roman"/>
          <w:b/>
          <w:bCs/>
          <w:snapToGrid w:val="0"/>
          <w:szCs w:val="20"/>
          <w:u w:val="single"/>
          <w:lang w:eastAsia="nl-NL"/>
        </w:rPr>
        <w:t>E</w:t>
      </w:r>
      <w:r w:rsidR="00DE4725" w:rsidRPr="00635EA3">
        <w:rPr>
          <w:rFonts w:eastAsia="Times New Roman" w:cs="Times New Roman"/>
          <w:b/>
          <w:bCs/>
          <w:snapToGrid w:val="0"/>
          <w:szCs w:val="20"/>
          <w:u w:val="single"/>
          <w:lang w:eastAsia="nl-NL"/>
        </w:rPr>
        <w:t>isen aan het referentieproject</w:t>
      </w:r>
      <w:r w:rsidRPr="00635EA3">
        <w:rPr>
          <w:rFonts w:eastAsia="Times New Roman" w:cs="Times New Roman"/>
          <w:b/>
          <w:bCs/>
          <w:snapToGrid w:val="0"/>
          <w:szCs w:val="20"/>
          <w:u w:val="single"/>
          <w:lang w:eastAsia="nl-NL"/>
        </w:rPr>
        <w:t>:</w:t>
      </w:r>
    </w:p>
    <w:p w14:paraId="156CD3F1" w14:textId="320818DF" w:rsidR="007447F4" w:rsidRDefault="00786289" w:rsidP="002F2280">
      <w:pPr>
        <w:widowControl w:val="0"/>
        <w:rPr>
          <w:rFonts w:eastAsia="Times New Roman" w:cs="Times New Roman"/>
          <w:snapToGrid w:val="0"/>
          <w:szCs w:val="20"/>
          <w:lang w:eastAsia="nl-NL"/>
        </w:rPr>
      </w:pPr>
      <w:r w:rsidRPr="00B163C4">
        <w:rPr>
          <w:rFonts w:eastAsia="Times New Roman" w:cs="Times New Roman"/>
          <w:snapToGrid w:val="0"/>
          <w:szCs w:val="20"/>
          <w:highlight w:val="cyan"/>
          <w:lang w:eastAsia="nl-NL"/>
        </w:rPr>
        <w:t>[</w:t>
      </w:r>
      <w:r w:rsidR="000D4A34" w:rsidRPr="00B163C4">
        <w:rPr>
          <w:rFonts w:eastAsia="Times New Roman" w:cs="Times New Roman"/>
          <w:snapToGrid w:val="0"/>
          <w:szCs w:val="20"/>
          <w:highlight w:val="cyan"/>
          <w:lang w:eastAsia="nl-NL"/>
        </w:rPr>
        <w:t>aankruisen</w:t>
      </w:r>
      <w:r w:rsidR="00372E6C" w:rsidRPr="00B163C4">
        <w:rPr>
          <w:rFonts w:eastAsia="Times New Roman" w:cs="Times New Roman"/>
          <w:snapToGrid w:val="0"/>
          <w:szCs w:val="20"/>
          <w:highlight w:val="cyan"/>
          <w:lang w:eastAsia="nl-NL"/>
        </w:rPr>
        <w:t xml:space="preserve"> door </w:t>
      </w:r>
      <w:r w:rsidR="00DA36AB" w:rsidRPr="00B163C4">
        <w:rPr>
          <w:rFonts w:eastAsia="Times New Roman" w:cs="Times New Roman"/>
          <w:snapToGrid w:val="0"/>
          <w:szCs w:val="20"/>
          <w:highlight w:val="cyan"/>
          <w:lang w:eastAsia="nl-NL"/>
        </w:rPr>
        <w:t>Gegadigde</w:t>
      </w:r>
      <w:r w:rsidR="002C2653">
        <w:rPr>
          <w:rFonts w:eastAsia="Times New Roman" w:cs="Times New Roman"/>
          <w:snapToGrid w:val="0"/>
          <w:szCs w:val="20"/>
          <w:highlight w:val="cyan"/>
          <w:lang w:eastAsia="nl-NL"/>
        </w:rPr>
        <w:t xml:space="preserve"> of</w:t>
      </w:r>
      <w:r w:rsidR="00F5015B" w:rsidRPr="00B163C4">
        <w:rPr>
          <w:rFonts w:eastAsia="Times New Roman" w:cs="Times New Roman"/>
          <w:snapToGrid w:val="0"/>
          <w:szCs w:val="20"/>
          <w:highlight w:val="cyan"/>
          <w:lang w:eastAsia="nl-NL"/>
        </w:rPr>
        <w:t xml:space="preserve"> het referentieproject </w:t>
      </w:r>
      <w:r w:rsidR="00DA36AB" w:rsidRPr="00B163C4">
        <w:rPr>
          <w:rFonts w:eastAsia="Times New Roman" w:cs="Times New Roman"/>
          <w:snapToGrid w:val="0"/>
          <w:szCs w:val="20"/>
          <w:highlight w:val="cyan"/>
          <w:lang w:eastAsia="nl-NL"/>
        </w:rPr>
        <w:t>aan</w:t>
      </w:r>
      <w:r w:rsidR="00372E6C" w:rsidRPr="00B163C4">
        <w:rPr>
          <w:rFonts w:eastAsia="Times New Roman" w:cs="Times New Roman"/>
          <w:snapToGrid w:val="0"/>
          <w:szCs w:val="20"/>
          <w:highlight w:val="cyan"/>
          <w:lang w:eastAsia="nl-NL"/>
        </w:rPr>
        <w:t xml:space="preserve"> het genoemde voldoet</w:t>
      </w:r>
      <w:r w:rsidR="004F4014" w:rsidRPr="00B163C4">
        <w:rPr>
          <w:rFonts w:eastAsia="Times New Roman" w:cs="Times New Roman"/>
          <w:snapToGrid w:val="0"/>
          <w:szCs w:val="20"/>
          <w:highlight w:val="cyan"/>
          <w:lang w:eastAsia="nl-NL"/>
        </w:rPr>
        <w:t>]</w:t>
      </w:r>
    </w:p>
    <w:p w14:paraId="1AB1BC0C" w14:textId="17A3BD00" w:rsidR="00B9372C" w:rsidRDefault="007447F4" w:rsidP="002F2280">
      <w:pPr>
        <w:widowControl w:val="0"/>
        <w:rPr>
          <w:rFonts w:eastAsia="Times New Roman" w:cs="Times New Roman"/>
          <w:snapToGrid w:val="0"/>
          <w:szCs w:val="20"/>
          <w:lang w:eastAsia="nl-NL"/>
        </w:rPr>
      </w:pPr>
      <w:r>
        <w:rPr>
          <w:rFonts w:eastAsia="Times New Roman" w:cs="Times New Roman"/>
          <w:snapToGrid w:val="0"/>
          <w:szCs w:val="20"/>
          <w:lang w:eastAsia="nl-NL"/>
        </w:rPr>
        <w:t xml:space="preserve">(bij niet </w:t>
      </w:r>
      <w:r>
        <w:t>voldoen</w:t>
      </w:r>
      <w:r w:rsidR="00B9372C" w:rsidRPr="001E3A8A">
        <w:rPr>
          <w:rFonts w:eastAsia="Times New Roman" w:cs="Times New Roman"/>
          <w:snapToGrid w:val="0"/>
          <w:szCs w:val="20"/>
          <w:lang w:eastAsia="nl-NL"/>
        </w:rPr>
        <w:t xml:space="preserve"> is geen beoordeling mogelijk en volgt automatisch een score van 0 punten voor het Selectiecriterium</w:t>
      </w:r>
      <w:r w:rsidR="006E4156">
        <w:rPr>
          <w:rFonts w:eastAsia="Times New Roman" w:cs="Times New Roman"/>
          <w:snapToGrid w:val="0"/>
          <w:szCs w:val="20"/>
          <w:lang w:eastAsia="nl-NL"/>
        </w:rPr>
        <w:t>).</w:t>
      </w:r>
    </w:p>
    <w:p w14:paraId="3338DC65" w14:textId="77777777" w:rsidR="0026650E" w:rsidRPr="00AA20C4" w:rsidRDefault="0026650E" w:rsidP="0026650E">
      <w:pPr>
        <w:widowControl w:val="0"/>
        <w:rPr>
          <w:u w:val="single"/>
        </w:rPr>
      </w:pPr>
    </w:p>
    <w:p w14:paraId="0A6759B8" w14:textId="7F2530C8" w:rsidR="0054636F" w:rsidRPr="0054636F" w:rsidRDefault="0054636F" w:rsidP="0054636F">
      <w:pPr>
        <w:ind w:left="708" w:hanging="708"/>
        <w:rPr>
          <w:rFonts w:eastAsia="Times New Roman" w:cs="Times New Roman"/>
          <w:snapToGrid w:val="0"/>
          <w:szCs w:val="20"/>
          <w:lang w:eastAsia="nl-NL"/>
        </w:rPr>
      </w:pPr>
      <w:r w:rsidRPr="00ED711A">
        <w:rPr>
          <w:rFonts w:cs="Arial"/>
          <w:b/>
        </w:rPr>
        <w:sym w:font="Symbol" w:char="F07F"/>
      </w:r>
      <w:r>
        <w:rPr>
          <w:rFonts w:cs="Arial"/>
          <w:b/>
        </w:rPr>
        <w:tab/>
      </w:r>
      <w:r w:rsidRPr="0054636F">
        <w:rPr>
          <w:rFonts w:eastAsia="Times New Roman" w:cs="Times New Roman"/>
          <w:snapToGrid w:val="0"/>
          <w:szCs w:val="20"/>
          <w:lang w:eastAsia="nl-NL"/>
        </w:rPr>
        <w:t>Het referentieproject betreft het op een vakkundige en regelmatige wijze uitvoeren van conserveringswerkzaamheden van stalen leuningen aan civiele kunstwerken, uitgevoerd volgens de genoemde</w:t>
      </w:r>
      <w:r w:rsidRPr="0054636F">
        <w:rPr>
          <w:szCs w:val="20"/>
        </w:rPr>
        <w:t xml:space="preserve"> richtlijnen NEN-EN-ISO 8501, NEN-EN-ISO 1461, NEN-EN-ISO 2409, NEN-EN-ISO 12944, met een minimale omvang van 200 strekkende meter (m</w:t>
      </w:r>
      <w:r w:rsidRPr="0054636F">
        <w:rPr>
          <w:szCs w:val="20"/>
          <w:vertAlign w:val="superscript"/>
        </w:rPr>
        <w:t>1</w:t>
      </w:r>
      <w:r w:rsidRPr="0054636F">
        <w:rPr>
          <w:szCs w:val="20"/>
        </w:rPr>
        <w:t>);</w:t>
      </w:r>
    </w:p>
    <w:p w14:paraId="606DD56B" w14:textId="77777777" w:rsidR="0054636F" w:rsidRDefault="0054636F" w:rsidP="0054636F">
      <w:pPr>
        <w:rPr>
          <w:rFonts w:eastAsia="Times New Roman" w:cs="Times New Roman"/>
          <w:snapToGrid w:val="0"/>
          <w:szCs w:val="20"/>
          <w:lang w:eastAsia="nl-NL"/>
        </w:rPr>
      </w:pPr>
    </w:p>
    <w:p w14:paraId="39E99F11" w14:textId="1724F17C" w:rsidR="0054636F" w:rsidRPr="0054636F" w:rsidRDefault="00393154" w:rsidP="0054636F">
      <w:pPr>
        <w:rPr>
          <w:rFonts w:eastAsia="Times New Roman" w:cs="Times New Roman"/>
          <w:snapToGrid w:val="0"/>
          <w:szCs w:val="20"/>
          <w:lang w:eastAsia="nl-NL"/>
        </w:rPr>
      </w:pPr>
      <w:r w:rsidRPr="00ED711A">
        <w:rPr>
          <w:rFonts w:cs="Arial"/>
          <w:b/>
        </w:rPr>
        <w:sym w:font="Symbol" w:char="F07F"/>
      </w:r>
      <w:r>
        <w:rPr>
          <w:rFonts w:cs="Arial"/>
          <w:b/>
        </w:rPr>
        <w:tab/>
      </w:r>
      <w:r w:rsidR="0054636F" w:rsidRPr="0054636F">
        <w:rPr>
          <w:rFonts w:eastAsia="Times New Roman" w:cs="Times New Roman"/>
          <w:snapToGrid w:val="0"/>
          <w:szCs w:val="20"/>
          <w:lang w:eastAsia="nl-NL"/>
        </w:rPr>
        <w:t>De werkzaamheden moeten zijn uitgevoerd op locatie van civiele kunstwerken (in het Werk);</w:t>
      </w:r>
    </w:p>
    <w:p w14:paraId="48782E0B" w14:textId="77777777" w:rsidR="0054636F" w:rsidRDefault="0054636F" w:rsidP="0054636F">
      <w:pPr>
        <w:widowControl w:val="0"/>
        <w:rPr>
          <w:rFonts w:eastAsia="Times New Roman" w:cs="Times New Roman"/>
          <w:snapToGrid w:val="0"/>
          <w:szCs w:val="20"/>
          <w:lang w:eastAsia="nl-NL"/>
        </w:rPr>
      </w:pPr>
    </w:p>
    <w:p w14:paraId="4BD9B8CA" w14:textId="3BEB421E" w:rsidR="0054636F" w:rsidRPr="0002143D" w:rsidRDefault="00393154" w:rsidP="00685498">
      <w:pPr>
        <w:widowControl w:val="0"/>
        <w:ind w:left="708" w:hanging="708"/>
        <w:rPr>
          <w:rFonts w:eastAsia="Times New Roman" w:cs="Times New Roman"/>
          <w:snapToGrid w:val="0"/>
          <w:szCs w:val="20"/>
          <w:lang w:eastAsia="nl-NL"/>
        </w:rPr>
      </w:pPr>
      <w:r w:rsidRPr="00ED711A">
        <w:rPr>
          <w:rFonts w:cs="Arial"/>
          <w:b/>
        </w:rPr>
        <w:sym w:font="Symbol" w:char="F07F"/>
      </w:r>
      <w:r>
        <w:rPr>
          <w:rFonts w:cs="Arial"/>
          <w:b/>
        </w:rPr>
        <w:tab/>
      </w:r>
      <w:r w:rsidR="0054636F" w:rsidRPr="0054636F">
        <w:rPr>
          <w:rFonts w:eastAsia="Times New Roman" w:cs="Times New Roman"/>
          <w:snapToGrid w:val="0"/>
          <w:szCs w:val="20"/>
          <w:lang w:eastAsia="nl-NL"/>
        </w:rPr>
        <w:t xml:space="preserve">Het referentieproject is uitgevoerd voor een opdrachtgever uit het publieke domein (Rijk, </w:t>
      </w:r>
      <w:r w:rsidR="0054636F" w:rsidRPr="0002143D">
        <w:rPr>
          <w:rFonts w:eastAsia="Times New Roman" w:cs="Times New Roman"/>
          <w:snapToGrid w:val="0"/>
          <w:szCs w:val="20"/>
          <w:lang w:eastAsia="nl-NL"/>
        </w:rPr>
        <w:t>provincie, gemeente of waterschap);</w:t>
      </w:r>
    </w:p>
    <w:p w14:paraId="7CEDF3CD" w14:textId="77777777" w:rsidR="0054636F" w:rsidRDefault="0054636F" w:rsidP="0054636F">
      <w:pPr>
        <w:widowControl w:val="0"/>
        <w:rPr>
          <w:rFonts w:eastAsia="Times New Roman" w:cs="Times New Roman"/>
          <w:snapToGrid w:val="0"/>
          <w:szCs w:val="20"/>
          <w:lang w:eastAsia="nl-NL"/>
        </w:rPr>
      </w:pPr>
    </w:p>
    <w:p w14:paraId="7A92FE56" w14:textId="51628F97" w:rsidR="0054636F" w:rsidRPr="0054636F" w:rsidRDefault="00685498" w:rsidP="00685498">
      <w:pPr>
        <w:widowControl w:val="0"/>
        <w:ind w:left="708" w:hanging="708"/>
        <w:rPr>
          <w:rFonts w:eastAsia="Times New Roman" w:cs="Times New Roman"/>
          <w:snapToGrid w:val="0"/>
          <w:szCs w:val="20"/>
          <w:lang w:eastAsia="nl-NL"/>
        </w:rPr>
      </w:pPr>
      <w:r w:rsidRPr="00ED711A">
        <w:rPr>
          <w:rFonts w:cs="Arial"/>
          <w:b/>
        </w:rPr>
        <w:sym w:font="Symbol" w:char="F07F"/>
      </w:r>
      <w:r>
        <w:rPr>
          <w:rFonts w:cs="Arial"/>
          <w:b/>
        </w:rPr>
        <w:tab/>
      </w:r>
      <w:r w:rsidR="0054636F" w:rsidRPr="0054636F">
        <w:rPr>
          <w:rFonts w:eastAsia="Times New Roman" w:cs="Times New Roman"/>
          <w:snapToGrid w:val="0"/>
          <w:szCs w:val="20"/>
          <w:lang w:eastAsia="nl-NL"/>
        </w:rPr>
        <w:t>Het referentieproject is uitgevoerd in de afgelopen vijf (5) jaren, teruggerekend vanaf datum sluiting aanmeldtermijn.</w:t>
      </w:r>
      <w:r w:rsidR="0054636F" w:rsidRPr="0002143D">
        <w:t xml:space="preserve"> </w:t>
      </w:r>
      <w:r w:rsidR="0054636F" w:rsidRPr="0054636F">
        <w:rPr>
          <w:rFonts w:eastAsia="Times New Roman" w:cs="Times New Roman"/>
          <w:snapToGrid w:val="0"/>
          <w:szCs w:val="20"/>
          <w:lang w:eastAsia="nl-NL"/>
        </w:rPr>
        <w:t>Indien gebruik gemaakt wordt van een nog niet (geheel) afgeronde opdracht mogen alleen de werkelijk behaalde resultaten van het lopende contract worden opgegeven en kan niet worden volstaan met een prognose van de resultaten.</w:t>
      </w:r>
    </w:p>
    <w:p w14:paraId="39F95F5B" w14:textId="77777777" w:rsidR="00AA5BD2" w:rsidRDefault="00AA5BD2" w:rsidP="0054636F">
      <w:pPr>
        <w:widowControl w:val="0"/>
        <w:rPr>
          <w:u w:val="single"/>
        </w:rPr>
      </w:pPr>
    </w:p>
    <w:p w14:paraId="6387850C" w14:textId="57660303" w:rsidR="00CB7914" w:rsidRPr="00AA5BD2" w:rsidRDefault="00ED711A" w:rsidP="00CB7914">
      <w:pPr>
        <w:widowControl w:val="0"/>
        <w:rPr>
          <w:b/>
          <w:bCs/>
          <w:u w:val="single"/>
        </w:rPr>
      </w:pPr>
      <w:r w:rsidRPr="00AA5BD2">
        <w:rPr>
          <w:rFonts w:eastAsia="Times New Roman" w:cs="Times New Roman"/>
          <w:b/>
          <w:bCs/>
          <w:snapToGrid w:val="0"/>
          <w:szCs w:val="20"/>
          <w:u w:val="single"/>
          <w:lang w:eastAsia="nl-NL"/>
        </w:rPr>
        <w:lastRenderedPageBreak/>
        <w:t xml:space="preserve">VOLDOET - </w:t>
      </w:r>
      <w:r w:rsidR="00CB7914" w:rsidRPr="00AA5BD2">
        <w:rPr>
          <w:b/>
          <w:bCs/>
          <w:u w:val="single"/>
        </w:rPr>
        <w:t>Door Aanbestedende dienst te beoordelen wensen aan het referentieproject:</w:t>
      </w:r>
    </w:p>
    <w:p w14:paraId="39E81CD5" w14:textId="0AFA4209" w:rsidR="00ED711A" w:rsidRDefault="00ED711A" w:rsidP="00ED711A">
      <w:pPr>
        <w:widowControl w:val="0"/>
        <w:rPr>
          <w:rFonts w:eastAsia="Times New Roman" w:cs="Times New Roman"/>
          <w:snapToGrid w:val="0"/>
          <w:szCs w:val="20"/>
          <w:lang w:eastAsia="nl-NL"/>
        </w:rPr>
      </w:pPr>
      <w:r w:rsidRPr="00B163C4">
        <w:rPr>
          <w:rFonts w:eastAsia="Times New Roman" w:cs="Times New Roman"/>
          <w:snapToGrid w:val="0"/>
          <w:szCs w:val="20"/>
          <w:highlight w:val="cyan"/>
          <w:lang w:eastAsia="nl-NL"/>
        </w:rPr>
        <w:t xml:space="preserve">[aankruisen door Gegadigde </w:t>
      </w:r>
      <w:r w:rsidR="00A83DEB">
        <w:rPr>
          <w:rFonts w:eastAsia="Times New Roman" w:cs="Times New Roman"/>
          <w:snapToGrid w:val="0"/>
          <w:szCs w:val="20"/>
          <w:highlight w:val="cyan"/>
          <w:lang w:eastAsia="nl-NL"/>
        </w:rPr>
        <w:t xml:space="preserve">welke optie van toepassing is voor het </w:t>
      </w:r>
      <w:r w:rsidRPr="00B163C4">
        <w:rPr>
          <w:rFonts w:eastAsia="Times New Roman" w:cs="Times New Roman"/>
          <w:snapToGrid w:val="0"/>
          <w:szCs w:val="20"/>
          <w:highlight w:val="cyan"/>
          <w:lang w:eastAsia="nl-NL"/>
        </w:rPr>
        <w:t>referentieproject.]</w:t>
      </w:r>
    </w:p>
    <w:p w14:paraId="18A6E4DC" w14:textId="77777777" w:rsidR="00ED711A" w:rsidRDefault="00ED711A" w:rsidP="00ED711A">
      <w:pPr>
        <w:widowControl w:val="0"/>
        <w:rPr>
          <w:rFonts w:eastAsia="Times New Roman" w:cs="Times New Roman"/>
          <w:snapToGrid w:val="0"/>
          <w:szCs w:val="20"/>
          <w:lang w:eastAsia="nl-NL"/>
        </w:rPr>
      </w:pPr>
      <w:r>
        <w:rPr>
          <w:rFonts w:eastAsia="Times New Roman" w:cs="Times New Roman"/>
          <w:snapToGrid w:val="0"/>
          <w:szCs w:val="20"/>
          <w:lang w:eastAsia="nl-NL"/>
        </w:rPr>
        <w:t xml:space="preserve">(bij niet </w:t>
      </w:r>
      <w:r>
        <w:t>voldoen</w:t>
      </w:r>
      <w:r w:rsidRPr="001E3A8A">
        <w:rPr>
          <w:rFonts w:eastAsia="Times New Roman" w:cs="Times New Roman"/>
          <w:snapToGrid w:val="0"/>
          <w:szCs w:val="20"/>
          <w:lang w:eastAsia="nl-NL"/>
        </w:rPr>
        <w:t xml:space="preserve"> is geen beoordeling mogelijk en volgt automatisch een score van 0 punten voor het Selectiecriterium</w:t>
      </w:r>
      <w:r>
        <w:rPr>
          <w:rFonts w:eastAsia="Times New Roman" w:cs="Times New Roman"/>
          <w:snapToGrid w:val="0"/>
          <w:szCs w:val="20"/>
          <w:lang w:eastAsia="nl-NL"/>
        </w:rPr>
        <w:t>).</w:t>
      </w:r>
    </w:p>
    <w:p w14:paraId="7CFC452F" w14:textId="77777777" w:rsidR="00FB5A99" w:rsidRDefault="00FB5A99" w:rsidP="00ED711A">
      <w:pPr>
        <w:widowControl w:val="0"/>
        <w:rPr>
          <w:rFonts w:eastAsia="Times New Roman" w:cs="Times New Roman"/>
          <w:snapToGrid w:val="0"/>
          <w:szCs w:val="20"/>
          <w:lang w:eastAsia="nl-NL"/>
        </w:rPr>
      </w:pPr>
    </w:p>
    <w:p w14:paraId="706CA63B" w14:textId="77777777" w:rsidR="00A247F3" w:rsidRPr="0002143D" w:rsidRDefault="00A247F3" w:rsidP="00A247F3">
      <w:pPr>
        <w:rPr>
          <w:rFonts w:eastAsia="Times New Roman" w:cs="Times New Roman"/>
          <w:snapToGrid w:val="0"/>
          <w:szCs w:val="20"/>
          <w:lang w:eastAsia="nl-NL"/>
        </w:rPr>
      </w:pPr>
      <w:r w:rsidRPr="0002143D">
        <w:rPr>
          <w:rFonts w:eastAsia="Times New Roman" w:cs="Times New Roman"/>
          <w:snapToGrid w:val="0"/>
          <w:szCs w:val="20"/>
          <w:lang w:eastAsia="nl-NL"/>
        </w:rPr>
        <w:t>Het referentieproject betreft het op een vakkundige en regelmatige wijze uitvoeren van conserveringswerkzaamheden van stalen leuningen aan civiele kunstwerken, uitgevoerd volgens de genoemde</w:t>
      </w:r>
      <w:r w:rsidRPr="0002143D">
        <w:rPr>
          <w:szCs w:val="20"/>
        </w:rPr>
        <w:t xml:space="preserve"> richtlijnen NEN-EN-ISO 8501, NEN-EN-ISO 1461, NEN-EN-ISO 2409, NEN-EN-ISO 12944, met een minimale omvang van 200 strekkende meter (m</w:t>
      </w:r>
      <w:r w:rsidRPr="0002143D">
        <w:rPr>
          <w:szCs w:val="20"/>
          <w:vertAlign w:val="superscript"/>
        </w:rPr>
        <w:t>1</w:t>
      </w:r>
      <w:r w:rsidRPr="0002143D">
        <w:rPr>
          <w:szCs w:val="20"/>
        </w:rPr>
        <w:t>)</w:t>
      </w:r>
      <w:r>
        <w:rPr>
          <w:szCs w:val="20"/>
        </w:rPr>
        <w:t>.</w:t>
      </w:r>
    </w:p>
    <w:p w14:paraId="7D52200D" w14:textId="77777777" w:rsidR="001A7895" w:rsidRDefault="001A7895" w:rsidP="00FB5A99">
      <w:pPr>
        <w:widowControl w:val="0"/>
      </w:pPr>
    </w:p>
    <w:p w14:paraId="130D3F84" w14:textId="3CE7DE7B" w:rsidR="001A7895" w:rsidRDefault="00474367" w:rsidP="001A7895">
      <w:pPr>
        <w:widowControl w:val="0"/>
        <w:rPr>
          <w:rFonts w:cs="Arial"/>
          <w:bCs/>
        </w:rPr>
      </w:pPr>
      <w:r>
        <w:rPr>
          <w:rFonts w:cstheme="minorHAnsi"/>
          <w:bCs/>
        </w:rPr>
        <w:t>⃝</w:t>
      </w:r>
      <w:r w:rsidR="001A7895" w:rsidRPr="00A83DEB">
        <w:rPr>
          <w:rFonts w:cs="Arial"/>
          <w:bCs/>
        </w:rPr>
        <w:tab/>
      </w:r>
      <w:r w:rsidR="00FA2857">
        <w:rPr>
          <w:rFonts w:cs="Arial"/>
          <w:bCs/>
        </w:rPr>
        <w:t>Nee, voldoet niet</w:t>
      </w:r>
    </w:p>
    <w:p w14:paraId="1F53F798" w14:textId="4BF8C6C4" w:rsidR="009847D4" w:rsidRPr="001D4948" w:rsidRDefault="009847D4" w:rsidP="000149E0">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sidR="00FA2857">
        <w:rPr>
          <w:rFonts w:eastAsia="Times New Roman" w:cs="Times New Roman"/>
          <w:snapToGrid w:val="0"/>
          <w:sz w:val="16"/>
          <w:szCs w:val="16"/>
          <w:lang w:eastAsia="nl-NL"/>
        </w:rPr>
        <w:t>0</w:t>
      </w:r>
      <w:r w:rsidRPr="001D4948">
        <w:rPr>
          <w:rFonts w:eastAsia="Times New Roman" w:cs="Times New Roman"/>
          <w:snapToGrid w:val="0"/>
          <w:sz w:val="16"/>
          <w:szCs w:val="16"/>
          <w:lang w:eastAsia="nl-NL"/>
        </w:rPr>
        <w:t xml:space="preserve"> punten, te behalen naar oordeel van Aanbestedende dienst)</w:t>
      </w:r>
    </w:p>
    <w:p w14:paraId="59EFB103" w14:textId="77777777" w:rsidR="00B5697B" w:rsidRPr="00A83DEB" w:rsidRDefault="00B5697B" w:rsidP="001A7895">
      <w:pPr>
        <w:widowControl w:val="0"/>
        <w:rPr>
          <w:rFonts w:eastAsia="Times New Roman" w:cs="Times New Roman"/>
          <w:bCs/>
          <w:snapToGrid w:val="0"/>
          <w:szCs w:val="20"/>
          <w:lang w:eastAsia="nl-NL"/>
        </w:rPr>
      </w:pPr>
    </w:p>
    <w:p w14:paraId="178F46A7" w14:textId="64DA2406" w:rsidR="001A7895" w:rsidRDefault="00F17D9E" w:rsidP="001A7895">
      <w:pPr>
        <w:widowControl w:val="0"/>
        <w:ind w:left="708" w:hanging="708"/>
        <w:rPr>
          <w:rFonts w:cs="Arial"/>
          <w:bCs/>
        </w:rPr>
      </w:pPr>
      <w:r>
        <w:rPr>
          <w:rFonts w:cstheme="minorHAnsi"/>
          <w:bCs/>
        </w:rPr>
        <w:t>⃝</w:t>
      </w:r>
      <w:r w:rsidR="001A7895" w:rsidRPr="00A83DEB">
        <w:rPr>
          <w:rFonts w:cs="Arial"/>
          <w:bCs/>
        </w:rPr>
        <w:tab/>
      </w:r>
      <w:r w:rsidR="00A247F3" w:rsidRPr="00A247F3">
        <w:rPr>
          <w:rFonts w:cs="Arial"/>
          <w:bCs/>
        </w:rPr>
        <w:t>Ja, voldoet, waarbij de organisatie van het referentieproject is uitgevoerd door Gegadigde en de werkzaamheden van het referentieproject zijn uitgevoerd door een onderaannemer</w:t>
      </w:r>
      <w:r w:rsidR="00FA2857" w:rsidRPr="00FA2857">
        <w:rPr>
          <w:rFonts w:cs="Arial"/>
          <w:bCs/>
        </w:rPr>
        <w:t xml:space="preserve"> </w:t>
      </w:r>
    </w:p>
    <w:p w14:paraId="7B2E3775" w14:textId="3DD61F42" w:rsidR="001D4948" w:rsidRPr="001D4948" w:rsidRDefault="001D4948" w:rsidP="000149E0">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sidR="00A247F3">
        <w:rPr>
          <w:rFonts w:eastAsia="Times New Roman" w:cs="Times New Roman"/>
          <w:snapToGrid w:val="0"/>
          <w:sz w:val="16"/>
          <w:szCs w:val="16"/>
          <w:lang w:eastAsia="nl-NL"/>
        </w:rPr>
        <w:t>3</w:t>
      </w:r>
      <w:r w:rsidR="00FA2857">
        <w:rPr>
          <w:rFonts w:eastAsia="Times New Roman" w:cs="Times New Roman"/>
          <w:snapToGrid w:val="0"/>
          <w:sz w:val="16"/>
          <w:szCs w:val="16"/>
          <w:lang w:eastAsia="nl-NL"/>
        </w:rPr>
        <w:t xml:space="preserve"> punt</w:t>
      </w:r>
      <w:r w:rsidR="00A247F3">
        <w:rPr>
          <w:rFonts w:eastAsia="Times New Roman" w:cs="Times New Roman"/>
          <w:snapToGrid w:val="0"/>
          <w:sz w:val="16"/>
          <w:szCs w:val="16"/>
          <w:lang w:eastAsia="nl-NL"/>
        </w:rPr>
        <w:t>en</w:t>
      </w:r>
      <w:r w:rsidRPr="001D4948">
        <w:rPr>
          <w:rFonts w:eastAsia="Times New Roman" w:cs="Times New Roman"/>
          <w:snapToGrid w:val="0"/>
          <w:sz w:val="16"/>
          <w:szCs w:val="16"/>
          <w:lang w:eastAsia="nl-NL"/>
        </w:rPr>
        <w:t>, te behalen naar oordeel van Aanbestedende dienst)</w:t>
      </w:r>
    </w:p>
    <w:p w14:paraId="0A0C728F" w14:textId="77777777" w:rsidR="00B5697B" w:rsidRPr="00A83DEB" w:rsidRDefault="00B5697B" w:rsidP="001A7895">
      <w:pPr>
        <w:widowControl w:val="0"/>
        <w:ind w:left="708" w:hanging="708"/>
        <w:rPr>
          <w:rFonts w:eastAsia="Times New Roman" w:cs="Times New Roman"/>
          <w:bCs/>
          <w:snapToGrid w:val="0"/>
          <w:szCs w:val="20"/>
          <w:lang w:eastAsia="nl-NL"/>
        </w:rPr>
      </w:pPr>
    </w:p>
    <w:p w14:paraId="56B23DD7" w14:textId="74D7B927" w:rsidR="003750CB" w:rsidRDefault="003750CB" w:rsidP="003750CB">
      <w:pPr>
        <w:widowControl w:val="0"/>
        <w:ind w:left="708" w:hanging="708"/>
        <w:rPr>
          <w:rFonts w:cs="Arial"/>
          <w:bCs/>
        </w:rPr>
      </w:pPr>
      <w:r>
        <w:rPr>
          <w:rFonts w:cstheme="minorHAnsi"/>
          <w:bCs/>
        </w:rPr>
        <w:t>⃝</w:t>
      </w:r>
      <w:r w:rsidRPr="00A83DEB">
        <w:rPr>
          <w:rFonts w:cs="Arial"/>
          <w:bCs/>
        </w:rPr>
        <w:tab/>
      </w:r>
      <w:r w:rsidR="00A247F3" w:rsidRPr="00A247F3">
        <w:rPr>
          <w:rFonts w:cs="Arial"/>
          <w:bCs/>
        </w:rPr>
        <w:t xml:space="preserve">Ja, voldoet, waarbij zowel de organisatie van het referentieproject als de werkzaamheden van het referentieproject zijn uitgevoerd door Gegadigde als uitvoerende partij </w:t>
      </w:r>
    </w:p>
    <w:p w14:paraId="0EFB36C0" w14:textId="428EC2FD" w:rsidR="003750CB" w:rsidRPr="001D4948" w:rsidRDefault="003750CB" w:rsidP="003750CB">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sidR="00A247F3">
        <w:rPr>
          <w:rFonts w:eastAsia="Times New Roman" w:cs="Times New Roman"/>
          <w:snapToGrid w:val="0"/>
          <w:sz w:val="16"/>
          <w:szCs w:val="16"/>
          <w:lang w:eastAsia="nl-NL"/>
        </w:rPr>
        <w:t>5</w:t>
      </w:r>
      <w:r>
        <w:rPr>
          <w:rFonts w:eastAsia="Times New Roman" w:cs="Times New Roman"/>
          <w:snapToGrid w:val="0"/>
          <w:sz w:val="16"/>
          <w:szCs w:val="16"/>
          <w:lang w:eastAsia="nl-NL"/>
        </w:rPr>
        <w:t xml:space="preserve"> punten</w:t>
      </w:r>
      <w:r w:rsidRPr="001D4948">
        <w:rPr>
          <w:rFonts w:eastAsia="Times New Roman" w:cs="Times New Roman"/>
          <w:snapToGrid w:val="0"/>
          <w:sz w:val="16"/>
          <w:szCs w:val="16"/>
          <w:lang w:eastAsia="nl-NL"/>
        </w:rPr>
        <w:t>, te behalen naar oordeel van Aanbestedende dienst)</w:t>
      </w:r>
    </w:p>
    <w:p w14:paraId="6B4EDD90" w14:textId="77777777" w:rsidR="003750CB" w:rsidRDefault="003750CB" w:rsidP="001A7895">
      <w:pPr>
        <w:widowControl w:val="0"/>
        <w:ind w:left="708" w:hanging="708"/>
        <w:rPr>
          <w:rFonts w:cstheme="minorHAnsi"/>
          <w:bCs/>
        </w:rPr>
      </w:pPr>
    </w:p>
    <w:p w14:paraId="1F30219C" w14:textId="77777777" w:rsidR="008B64A5" w:rsidRDefault="008B64A5" w:rsidP="001A7895">
      <w:pPr>
        <w:widowControl w:val="0"/>
        <w:ind w:left="708" w:hanging="708"/>
        <w:rPr>
          <w:rFonts w:cstheme="minorHAnsi"/>
          <w:bCs/>
        </w:rPr>
      </w:pPr>
    </w:p>
    <w:p w14:paraId="2F55AA6A" w14:textId="77777777" w:rsidR="003750CB" w:rsidRDefault="003750CB" w:rsidP="001A7895">
      <w:pPr>
        <w:widowControl w:val="0"/>
        <w:ind w:left="708" w:hanging="708"/>
        <w:rPr>
          <w:rFonts w:cstheme="minorHAnsi"/>
          <w:bCs/>
        </w:rPr>
      </w:pPr>
    </w:p>
    <w:p w14:paraId="2323585D" w14:textId="2B10D954" w:rsidR="00AF22A7" w:rsidRDefault="00AF22A7">
      <w:pPr>
        <w:spacing w:after="200" w:line="276" w:lineRule="auto"/>
        <w:rPr>
          <w:rFonts w:ascii="Calibri" w:eastAsiaTheme="majorEastAsia" w:hAnsi="Calibri" w:cstheme="majorBidi"/>
          <w:b/>
          <w:color w:val="002060"/>
          <w:szCs w:val="20"/>
          <w:lang w:eastAsia="nl-NL"/>
        </w:rPr>
      </w:pPr>
    </w:p>
    <w:p w14:paraId="26C8DFE9" w14:textId="77777777" w:rsidR="00DB3D54" w:rsidRDefault="00DB3D54" w:rsidP="00221943">
      <w:pPr>
        <w:pStyle w:val="Lijstalinea"/>
        <w:widowControl w:val="0"/>
        <w:spacing w:line="240" w:lineRule="atLeast"/>
        <w:ind w:left="0"/>
        <w:rPr>
          <w:rFonts w:asciiTheme="minorHAnsi" w:hAnsiTheme="minorHAnsi"/>
          <w:sz w:val="20"/>
          <w:u w:val="single"/>
        </w:rPr>
      </w:pPr>
    </w:p>
    <w:p w14:paraId="3264DA50" w14:textId="77777777" w:rsidR="00DB3D54" w:rsidRDefault="00DB3D54">
      <w:pPr>
        <w:spacing w:after="200" w:line="276" w:lineRule="auto"/>
        <w:rPr>
          <w:rFonts w:cs="Calibri"/>
          <w:u w:val="single"/>
        </w:rPr>
      </w:pPr>
      <w:r>
        <w:rPr>
          <w:u w:val="single"/>
        </w:rPr>
        <w:br w:type="page"/>
      </w:r>
    </w:p>
    <w:p w14:paraId="06B0B9E3" w14:textId="0342BD4D" w:rsidR="00221943" w:rsidRPr="00982BAA" w:rsidRDefault="001C68E1" w:rsidP="00221943">
      <w:pPr>
        <w:pStyle w:val="Lijstalinea"/>
        <w:widowControl w:val="0"/>
        <w:spacing w:line="240" w:lineRule="atLeast"/>
        <w:ind w:left="0"/>
        <w:rPr>
          <w:rFonts w:asciiTheme="minorHAnsi" w:hAnsiTheme="minorHAnsi"/>
          <w:b/>
          <w:bCs/>
          <w:sz w:val="20"/>
          <w:u w:val="single"/>
        </w:rPr>
      </w:pPr>
      <w:r w:rsidRPr="00982BAA">
        <w:rPr>
          <w:rFonts w:asciiTheme="minorHAnsi" w:hAnsiTheme="minorHAnsi"/>
          <w:b/>
          <w:bCs/>
          <w:sz w:val="20"/>
          <w:u w:val="single"/>
        </w:rPr>
        <w:lastRenderedPageBreak/>
        <w:t>KENMERKEN VAN HET REFERENTIEPROJECT EN DE ORGANISATIE OPDRACHTGEVER</w:t>
      </w:r>
      <w:r w:rsidR="00221943" w:rsidRPr="00982BAA">
        <w:rPr>
          <w:rFonts w:asciiTheme="minorHAnsi" w:hAnsiTheme="minorHAnsi"/>
          <w:b/>
          <w:bCs/>
          <w:sz w:val="20"/>
          <w:u w:val="single"/>
        </w:rPr>
        <w:t>:</w:t>
      </w:r>
    </w:p>
    <w:p w14:paraId="79FDCB75" w14:textId="77777777" w:rsidR="009C010D" w:rsidRDefault="009C010D" w:rsidP="00BB1C59">
      <w:pPr>
        <w:rPr>
          <w:rFonts w:ascii="Calibri" w:hAnsi="Calibri"/>
          <w:b/>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9C010D" w:rsidRPr="007E2BD7" w14:paraId="3274AF27" w14:textId="77777777" w:rsidTr="001856FE">
        <w:tc>
          <w:tcPr>
            <w:tcW w:w="3828" w:type="dxa"/>
            <w:shd w:val="clear" w:color="auto" w:fill="002060"/>
          </w:tcPr>
          <w:p w14:paraId="3755439B" w14:textId="75280C7A" w:rsidR="009C010D" w:rsidRPr="007E2BD7" w:rsidRDefault="009C010D" w:rsidP="001C68E1">
            <w:pPr>
              <w:pStyle w:val="Lijstalinea"/>
              <w:widowControl w:val="0"/>
              <w:spacing w:line="240" w:lineRule="atLeast"/>
              <w:ind w:left="0"/>
              <w:rPr>
                <w:b/>
                <w:bCs/>
                <w:sz w:val="20"/>
                <w:szCs w:val="20"/>
              </w:rPr>
            </w:pPr>
            <w:r w:rsidRPr="009C010D">
              <w:rPr>
                <w:b/>
                <w:bCs/>
                <w:sz w:val="20"/>
                <w:szCs w:val="20"/>
              </w:rPr>
              <w:t xml:space="preserve">Kenmerken van </w:t>
            </w:r>
            <w:r w:rsidR="001C68E1">
              <w:rPr>
                <w:b/>
                <w:bCs/>
                <w:sz w:val="20"/>
                <w:szCs w:val="20"/>
              </w:rPr>
              <w:t>het referentieproject en de organisatie opdrachtgever</w:t>
            </w:r>
            <w:r w:rsidRPr="009C010D">
              <w:rPr>
                <w:b/>
                <w:bCs/>
                <w:sz w:val="20"/>
                <w:szCs w:val="20"/>
              </w:rPr>
              <w:t xml:space="preserve"> </w:t>
            </w:r>
          </w:p>
        </w:tc>
        <w:tc>
          <w:tcPr>
            <w:tcW w:w="5244" w:type="dxa"/>
            <w:shd w:val="clear" w:color="auto" w:fill="002060"/>
          </w:tcPr>
          <w:p w14:paraId="5D0F63CE" w14:textId="0874E232" w:rsidR="009C010D" w:rsidRPr="007E2BD7" w:rsidRDefault="009C010D" w:rsidP="0032600F">
            <w:pPr>
              <w:widowControl w:val="0"/>
              <w:rPr>
                <w:b/>
                <w:bCs/>
                <w:szCs w:val="20"/>
              </w:rPr>
            </w:pPr>
            <w:r>
              <w:rPr>
                <w:b/>
                <w:bCs/>
                <w:szCs w:val="20"/>
              </w:rPr>
              <w:t>Invulvelden</w:t>
            </w:r>
          </w:p>
        </w:tc>
      </w:tr>
      <w:tr w:rsidR="00FB1AD7" w:rsidRPr="007E2BD7" w14:paraId="6B936158" w14:textId="77777777" w:rsidTr="001856FE">
        <w:tc>
          <w:tcPr>
            <w:tcW w:w="3828" w:type="dxa"/>
            <w:shd w:val="clear" w:color="auto" w:fill="C7E9FF"/>
          </w:tcPr>
          <w:p w14:paraId="1793EEA9" w14:textId="77777777" w:rsidR="00FB1AD7" w:rsidRDefault="00FB1AD7" w:rsidP="0032600F">
            <w:pPr>
              <w:rPr>
                <w:rFonts w:ascii="Calibri" w:hAnsi="Calibri"/>
                <w:bCs/>
              </w:rPr>
            </w:pPr>
            <w:r w:rsidRPr="009C010D">
              <w:rPr>
                <w:rFonts w:ascii="Calibri" w:hAnsi="Calibri"/>
                <w:bCs/>
              </w:rPr>
              <w:t xml:space="preserve">Naam </w:t>
            </w:r>
            <w:r>
              <w:rPr>
                <w:rFonts w:ascii="Calibri" w:hAnsi="Calibri"/>
                <w:bCs/>
              </w:rPr>
              <w:t>Gegadigde</w:t>
            </w:r>
            <w:r w:rsidRPr="009C010D">
              <w:rPr>
                <w:rFonts w:ascii="Calibri" w:hAnsi="Calibri"/>
                <w:bCs/>
              </w:rPr>
              <w:t>:</w:t>
            </w:r>
          </w:p>
          <w:p w14:paraId="5B15604A" w14:textId="714D2A84" w:rsidR="00FB1AD7" w:rsidRPr="007E2BD7" w:rsidRDefault="00FB1AD7" w:rsidP="0032600F">
            <w:pPr>
              <w:rPr>
                <w:szCs w:val="20"/>
              </w:rPr>
            </w:pPr>
          </w:p>
        </w:tc>
        <w:tc>
          <w:tcPr>
            <w:tcW w:w="5244" w:type="dxa"/>
            <w:shd w:val="clear" w:color="auto" w:fill="auto"/>
          </w:tcPr>
          <w:p w14:paraId="5E1BCCF9" w14:textId="77777777" w:rsidR="00FB1AD7" w:rsidRPr="007E2BD7" w:rsidRDefault="00FB1AD7" w:rsidP="0032600F">
            <w:pPr>
              <w:pStyle w:val="Lijstalinea"/>
              <w:widowControl w:val="0"/>
              <w:spacing w:line="240" w:lineRule="atLeast"/>
              <w:ind w:left="0"/>
              <w:rPr>
                <w:sz w:val="20"/>
                <w:szCs w:val="20"/>
              </w:rPr>
            </w:pPr>
          </w:p>
        </w:tc>
      </w:tr>
      <w:tr w:rsidR="00FB1AD7" w:rsidRPr="007E2BD7" w14:paraId="263CF428" w14:textId="77777777" w:rsidTr="001856FE">
        <w:tc>
          <w:tcPr>
            <w:tcW w:w="3828" w:type="dxa"/>
            <w:shd w:val="clear" w:color="auto" w:fill="C7E9FF"/>
          </w:tcPr>
          <w:p w14:paraId="2A93D8F1" w14:textId="78324537" w:rsidR="00FB1AD7" w:rsidRDefault="00BD2D92" w:rsidP="0032600F">
            <w:pPr>
              <w:rPr>
                <w:rFonts w:ascii="Calibri" w:hAnsi="Calibri"/>
                <w:bCs/>
              </w:rPr>
            </w:pPr>
            <w:r>
              <w:rPr>
                <w:rFonts w:ascii="Calibri" w:hAnsi="Calibri"/>
                <w:bCs/>
              </w:rPr>
              <w:t>Aanduiding r</w:t>
            </w:r>
            <w:r w:rsidR="00FB1AD7">
              <w:rPr>
                <w:rFonts w:ascii="Calibri" w:hAnsi="Calibri"/>
                <w:bCs/>
              </w:rPr>
              <w:t>eferentie</w:t>
            </w:r>
            <w:r w:rsidR="00F112B8">
              <w:rPr>
                <w:rFonts w:ascii="Calibri" w:hAnsi="Calibri"/>
                <w:bCs/>
              </w:rPr>
              <w:t>project</w:t>
            </w:r>
            <w:r w:rsidR="00FB1AD7">
              <w:rPr>
                <w:rFonts w:ascii="Calibri" w:hAnsi="Calibri"/>
                <w:bCs/>
              </w:rPr>
              <w:t>:</w:t>
            </w:r>
          </w:p>
          <w:p w14:paraId="100A5499" w14:textId="0E90D2D6" w:rsidR="00DE633C" w:rsidRPr="007E2BD7" w:rsidRDefault="00DE633C" w:rsidP="0032600F">
            <w:pPr>
              <w:rPr>
                <w:szCs w:val="20"/>
              </w:rPr>
            </w:pPr>
          </w:p>
        </w:tc>
        <w:tc>
          <w:tcPr>
            <w:tcW w:w="5244" w:type="dxa"/>
            <w:shd w:val="clear" w:color="auto" w:fill="auto"/>
          </w:tcPr>
          <w:p w14:paraId="775C2D26" w14:textId="77777777" w:rsidR="00FB1AD7" w:rsidRPr="007E2BD7" w:rsidRDefault="00FB1AD7" w:rsidP="0032600F">
            <w:pPr>
              <w:pStyle w:val="Lijstalinea"/>
              <w:widowControl w:val="0"/>
              <w:spacing w:line="240" w:lineRule="atLeast"/>
              <w:ind w:left="0"/>
              <w:rPr>
                <w:sz w:val="20"/>
                <w:szCs w:val="20"/>
              </w:rPr>
            </w:pPr>
          </w:p>
        </w:tc>
      </w:tr>
      <w:tr w:rsidR="00DE633C" w:rsidRPr="007E2BD7" w14:paraId="2E0FF093" w14:textId="77777777" w:rsidTr="001856FE">
        <w:tc>
          <w:tcPr>
            <w:tcW w:w="3828" w:type="dxa"/>
            <w:shd w:val="clear" w:color="auto" w:fill="C7E9FF"/>
          </w:tcPr>
          <w:p w14:paraId="439B91FF" w14:textId="1473354E" w:rsidR="00DE633C" w:rsidRPr="007E2BD7" w:rsidRDefault="00FF0A23" w:rsidP="00CE2FFC">
            <w:pPr>
              <w:rPr>
                <w:szCs w:val="20"/>
              </w:rPr>
            </w:pPr>
            <w:r>
              <w:rPr>
                <w:rFonts w:cstheme="minorHAnsi"/>
              </w:rPr>
              <w:t xml:space="preserve">Korte beschrijving van </w:t>
            </w:r>
            <w:r w:rsidR="00F112B8">
              <w:rPr>
                <w:rFonts w:cstheme="minorHAnsi"/>
              </w:rPr>
              <w:t>het</w:t>
            </w:r>
            <w:r>
              <w:rPr>
                <w:rFonts w:cstheme="minorHAnsi"/>
              </w:rPr>
              <w:t xml:space="preserve"> referentie</w:t>
            </w:r>
            <w:r w:rsidR="00F112B8">
              <w:rPr>
                <w:rFonts w:cstheme="minorHAnsi"/>
              </w:rPr>
              <w:t>project</w:t>
            </w:r>
            <w:r w:rsidR="00CE2FFC">
              <w:rPr>
                <w:rFonts w:cstheme="minorHAnsi"/>
              </w:rPr>
              <w:t xml:space="preserve"> en uitgevoerde </w:t>
            </w:r>
            <w:r>
              <w:rPr>
                <w:rFonts w:cstheme="minorHAnsi"/>
              </w:rPr>
              <w:t>werkzaamheden waaruit duidelijk blijkt dat aan de ervaringseis</w:t>
            </w:r>
            <w:r w:rsidR="009D21DB">
              <w:rPr>
                <w:rFonts w:cstheme="minorHAnsi"/>
              </w:rPr>
              <w:t>en</w:t>
            </w:r>
            <w:r>
              <w:rPr>
                <w:rFonts w:cstheme="minorHAnsi"/>
              </w:rPr>
              <w:t xml:space="preserve"> wordt voldaan:</w:t>
            </w:r>
          </w:p>
        </w:tc>
        <w:tc>
          <w:tcPr>
            <w:tcW w:w="5244" w:type="dxa"/>
            <w:shd w:val="clear" w:color="auto" w:fill="auto"/>
          </w:tcPr>
          <w:p w14:paraId="423CB59C" w14:textId="77777777" w:rsidR="00DE633C" w:rsidRPr="007E2BD7" w:rsidRDefault="00DE633C" w:rsidP="0032600F">
            <w:pPr>
              <w:pStyle w:val="Lijstalinea"/>
              <w:widowControl w:val="0"/>
              <w:spacing w:line="240" w:lineRule="atLeast"/>
              <w:ind w:left="0"/>
              <w:rPr>
                <w:sz w:val="20"/>
                <w:szCs w:val="20"/>
              </w:rPr>
            </w:pPr>
          </w:p>
        </w:tc>
      </w:tr>
      <w:tr w:rsidR="00547118" w:rsidRPr="007E2BD7" w14:paraId="6F11FBEB" w14:textId="77777777" w:rsidTr="001856FE">
        <w:tc>
          <w:tcPr>
            <w:tcW w:w="3828" w:type="dxa"/>
            <w:shd w:val="clear" w:color="auto" w:fill="C7E9FF"/>
          </w:tcPr>
          <w:p w14:paraId="1D56EF22" w14:textId="77777777" w:rsidR="00547118" w:rsidRPr="009C010D" w:rsidRDefault="00547118" w:rsidP="0032600F">
            <w:pPr>
              <w:autoSpaceDE w:val="0"/>
              <w:autoSpaceDN w:val="0"/>
              <w:adjustRightInd w:val="0"/>
              <w:rPr>
                <w:rFonts w:ascii="Calibri" w:hAnsi="Calibri"/>
                <w:bCs/>
              </w:rPr>
            </w:pPr>
            <w:r w:rsidRPr="009C010D">
              <w:rPr>
                <w:rFonts w:ascii="Calibri" w:hAnsi="Calibri"/>
                <w:bCs/>
              </w:rPr>
              <w:t xml:space="preserve">Datum aanvang + looptijd van </w:t>
            </w:r>
            <w:r>
              <w:rPr>
                <w:rFonts w:ascii="Calibri" w:hAnsi="Calibri"/>
                <w:bCs/>
              </w:rPr>
              <w:t>het</w:t>
            </w:r>
          </w:p>
          <w:p w14:paraId="2B20BC93" w14:textId="53204BDE" w:rsidR="00547118" w:rsidRPr="007E2BD7" w:rsidRDefault="00547118" w:rsidP="0032600F">
            <w:pPr>
              <w:rPr>
                <w:szCs w:val="20"/>
              </w:rPr>
            </w:pPr>
            <w:r>
              <w:rPr>
                <w:rFonts w:ascii="Calibri" w:hAnsi="Calibri"/>
                <w:bCs/>
              </w:rPr>
              <w:t>referentieproject:</w:t>
            </w:r>
          </w:p>
        </w:tc>
        <w:tc>
          <w:tcPr>
            <w:tcW w:w="5244" w:type="dxa"/>
            <w:shd w:val="clear" w:color="auto" w:fill="auto"/>
          </w:tcPr>
          <w:p w14:paraId="21EF2959" w14:textId="77777777" w:rsidR="00547118" w:rsidRPr="007E2BD7" w:rsidRDefault="00547118" w:rsidP="0032600F">
            <w:pPr>
              <w:pStyle w:val="Lijstalinea"/>
              <w:widowControl w:val="0"/>
              <w:spacing w:line="240" w:lineRule="atLeast"/>
              <w:ind w:left="0"/>
              <w:rPr>
                <w:sz w:val="20"/>
                <w:szCs w:val="20"/>
              </w:rPr>
            </w:pPr>
          </w:p>
        </w:tc>
      </w:tr>
      <w:tr w:rsidR="00547118" w:rsidRPr="007E2BD7" w14:paraId="24A73229" w14:textId="77777777" w:rsidTr="001856FE">
        <w:tc>
          <w:tcPr>
            <w:tcW w:w="3828" w:type="dxa"/>
            <w:shd w:val="clear" w:color="auto" w:fill="C7E9FF"/>
          </w:tcPr>
          <w:p w14:paraId="1FFA563E" w14:textId="77777777" w:rsidR="00547118" w:rsidRPr="009C010D" w:rsidRDefault="00547118" w:rsidP="0032600F">
            <w:pPr>
              <w:autoSpaceDE w:val="0"/>
              <w:autoSpaceDN w:val="0"/>
              <w:adjustRightInd w:val="0"/>
              <w:rPr>
                <w:rFonts w:ascii="Calibri" w:hAnsi="Calibri"/>
                <w:bCs/>
              </w:rPr>
            </w:pPr>
            <w:r w:rsidRPr="009C010D">
              <w:rPr>
                <w:rFonts w:ascii="Calibri" w:hAnsi="Calibri"/>
                <w:bCs/>
              </w:rPr>
              <w:t xml:space="preserve">Datum </w:t>
            </w:r>
            <w:r>
              <w:rPr>
                <w:rFonts w:ascii="Calibri" w:hAnsi="Calibri"/>
                <w:bCs/>
              </w:rPr>
              <w:t>oplevering</w:t>
            </w:r>
            <w:r w:rsidRPr="009C010D">
              <w:rPr>
                <w:rFonts w:ascii="Calibri" w:hAnsi="Calibri"/>
                <w:bCs/>
              </w:rPr>
              <w:t xml:space="preserve"> van </w:t>
            </w:r>
            <w:r>
              <w:rPr>
                <w:rFonts w:ascii="Calibri" w:hAnsi="Calibri"/>
                <w:bCs/>
              </w:rPr>
              <w:t>het</w:t>
            </w:r>
          </w:p>
          <w:p w14:paraId="61CB4357" w14:textId="681EE744" w:rsidR="00547118" w:rsidRPr="007E2BD7" w:rsidRDefault="00547118" w:rsidP="0032600F">
            <w:pPr>
              <w:rPr>
                <w:szCs w:val="20"/>
              </w:rPr>
            </w:pPr>
            <w:r>
              <w:rPr>
                <w:rFonts w:ascii="Calibri" w:hAnsi="Calibri"/>
                <w:bCs/>
              </w:rPr>
              <w:t>referentieproject:</w:t>
            </w:r>
          </w:p>
        </w:tc>
        <w:tc>
          <w:tcPr>
            <w:tcW w:w="5244" w:type="dxa"/>
            <w:shd w:val="clear" w:color="auto" w:fill="auto"/>
          </w:tcPr>
          <w:p w14:paraId="4DE350FF" w14:textId="77777777" w:rsidR="00547118" w:rsidRPr="007E2BD7" w:rsidRDefault="00547118" w:rsidP="0032600F">
            <w:pPr>
              <w:pStyle w:val="Lijstalinea"/>
              <w:widowControl w:val="0"/>
              <w:spacing w:line="240" w:lineRule="atLeast"/>
              <w:ind w:left="0"/>
              <w:rPr>
                <w:sz w:val="20"/>
                <w:szCs w:val="20"/>
              </w:rPr>
            </w:pPr>
          </w:p>
        </w:tc>
      </w:tr>
      <w:tr w:rsidR="001856FE" w:rsidRPr="007E2BD7" w14:paraId="45FE0EED" w14:textId="77777777" w:rsidTr="001856FE">
        <w:tc>
          <w:tcPr>
            <w:tcW w:w="3828" w:type="dxa"/>
            <w:shd w:val="clear" w:color="auto" w:fill="C7E9FF"/>
          </w:tcPr>
          <w:p w14:paraId="481BBEF8" w14:textId="7B50E35E" w:rsidR="001856FE" w:rsidRPr="007E2BD7" w:rsidRDefault="00D87CC0" w:rsidP="0032600F">
            <w:pPr>
              <w:rPr>
                <w:szCs w:val="20"/>
              </w:rPr>
            </w:pPr>
            <w:r>
              <w:rPr>
                <w:rFonts w:ascii="Calibri" w:hAnsi="Calibri"/>
                <w:bCs/>
              </w:rPr>
              <w:t xml:space="preserve">Opdrachtwaarde </w:t>
            </w:r>
            <w:r w:rsidR="001856FE">
              <w:rPr>
                <w:rFonts w:ascii="Calibri" w:hAnsi="Calibri"/>
                <w:bCs/>
              </w:rPr>
              <w:t>van het referentieproject (exclusief btw):</w:t>
            </w:r>
          </w:p>
        </w:tc>
        <w:tc>
          <w:tcPr>
            <w:tcW w:w="5244" w:type="dxa"/>
            <w:shd w:val="clear" w:color="auto" w:fill="auto"/>
          </w:tcPr>
          <w:p w14:paraId="6B7A182B" w14:textId="77777777" w:rsidR="001856FE" w:rsidRPr="007E2BD7" w:rsidRDefault="001856FE" w:rsidP="0032600F">
            <w:pPr>
              <w:pStyle w:val="Lijstalinea"/>
              <w:widowControl w:val="0"/>
              <w:spacing w:line="240" w:lineRule="atLeast"/>
              <w:ind w:left="0"/>
              <w:rPr>
                <w:sz w:val="20"/>
                <w:szCs w:val="20"/>
              </w:rPr>
            </w:pPr>
          </w:p>
        </w:tc>
      </w:tr>
      <w:tr w:rsidR="009F0B7C" w:rsidRPr="007E2BD7" w14:paraId="059AA0DC" w14:textId="77777777" w:rsidTr="001856FE">
        <w:tc>
          <w:tcPr>
            <w:tcW w:w="3828" w:type="dxa"/>
            <w:shd w:val="clear" w:color="auto" w:fill="C7E9FF"/>
          </w:tcPr>
          <w:p w14:paraId="384086C4" w14:textId="3742AEE7" w:rsidR="009F0B7C" w:rsidRPr="007E2BD7" w:rsidRDefault="009F0B7C" w:rsidP="009F0B7C">
            <w:pPr>
              <w:rPr>
                <w:szCs w:val="20"/>
              </w:rPr>
            </w:pPr>
            <w:r>
              <w:rPr>
                <w:rFonts w:cstheme="minorHAnsi"/>
              </w:rPr>
              <w:t>Is het referentieproject uitgevoerd in Combinatie?</w:t>
            </w:r>
          </w:p>
        </w:tc>
        <w:tc>
          <w:tcPr>
            <w:tcW w:w="5244" w:type="dxa"/>
            <w:shd w:val="clear" w:color="auto" w:fill="auto"/>
          </w:tcPr>
          <w:p w14:paraId="320219D3" w14:textId="77777777" w:rsidR="009F0B7C" w:rsidRDefault="009F0B7C" w:rsidP="009F0B7C">
            <w:pPr>
              <w:suppressAutoHyphens/>
              <w:jc w:val="both"/>
              <w:rPr>
                <w:rFonts w:cstheme="minorHAnsi"/>
              </w:rPr>
            </w:pPr>
            <w:r>
              <w:rPr>
                <w:rFonts w:cstheme="minorHAnsi"/>
              </w:rPr>
              <w:t>Ja / Nee</w:t>
            </w:r>
          </w:p>
          <w:p w14:paraId="628A2834" w14:textId="77777777" w:rsidR="009F0B7C" w:rsidRDefault="009F0B7C" w:rsidP="009F0B7C">
            <w:pPr>
              <w:pStyle w:val="Lijstalinea"/>
              <w:widowControl w:val="0"/>
              <w:spacing w:line="240" w:lineRule="atLeast"/>
              <w:ind w:left="0"/>
              <w:rPr>
                <w:rFonts w:asciiTheme="minorHAnsi" w:hAnsiTheme="minorHAnsi" w:cstheme="minorHAnsi"/>
                <w:sz w:val="20"/>
              </w:rPr>
            </w:pPr>
            <w:r w:rsidRPr="009F0B7C">
              <w:rPr>
                <w:rFonts w:asciiTheme="minorHAnsi" w:hAnsiTheme="minorHAnsi" w:cstheme="minorHAnsi"/>
                <w:sz w:val="20"/>
                <w:highlight w:val="cyan"/>
              </w:rPr>
              <w:t>[doorhalen wat niet van toepassing is]</w:t>
            </w:r>
          </w:p>
          <w:p w14:paraId="0773DF46" w14:textId="77777777" w:rsidR="00D33C76" w:rsidRDefault="00262356" w:rsidP="00587FED">
            <w:pPr>
              <w:pStyle w:val="Lijstalinea"/>
              <w:widowControl w:val="0"/>
              <w:spacing w:line="240" w:lineRule="atLeast"/>
              <w:ind w:left="0"/>
              <w:rPr>
                <w:rFonts w:cstheme="minorHAnsi"/>
                <w:sz w:val="20"/>
                <w:szCs w:val="20"/>
              </w:rPr>
            </w:pPr>
            <w:r w:rsidRPr="00262356">
              <w:rPr>
                <w:rFonts w:asciiTheme="minorHAnsi" w:hAnsiTheme="minorHAnsi" w:cstheme="minorHAnsi"/>
                <w:sz w:val="20"/>
              </w:rPr>
              <w:t xml:space="preserve">Indien het </w:t>
            </w:r>
            <w:r w:rsidRPr="00547118">
              <w:rPr>
                <w:rFonts w:asciiTheme="minorHAnsi" w:hAnsiTheme="minorHAnsi" w:cstheme="minorHAnsi"/>
                <w:sz w:val="20"/>
                <w:szCs w:val="20"/>
              </w:rPr>
              <w:t>werk is uitgevoerd in Combinatie</w:t>
            </w:r>
            <w:r w:rsidR="00547118">
              <w:rPr>
                <w:rFonts w:asciiTheme="minorHAnsi" w:hAnsiTheme="minorHAnsi" w:cstheme="minorHAnsi"/>
                <w:sz w:val="20"/>
                <w:szCs w:val="20"/>
              </w:rPr>
              <w:t>, invullen</w:t>
            </w:r>
            <w:r w:rsidR="00587FED">
              <w:rPr>
                <w:rFonts w:asciiTheme="minorHAnsi" w:hAnsiTheme="minorHAnsi" w:cstheme="minorHAnsi"/>
                <w:sz w:val="20"/>
                <w:szCs w:val="20"/>
              </w:rPr>
              <w:t xml:space="preserve"> w</w:t>
            </w:r>
            <w:r w:rsidR="00D10A34" w:rsidRPr="00547118">
              <w:rPr>
                <w:rFonts w:cstheme="minorHAnsi"/>
                <w:sz w:val="20"/>
                <w:szCs w:val="20"/>
              </w:rPr>
              <w:t>elke onderdelen van het referentieproject daadwerkelijk door Gegadigde zijn uitgevoerd:</w:t>
            </w:r>
          </w:p>
          <w:p w14:paraId="1E7EE818" w14:textId="6112F177" w:rsidR="00587FED" w:rsidRPr="00547118" w:rsidRDefault="00587FED" w:rsidP="00587FED">
            <w:pPr>
              <w:pStyle w:val="Lijstalinea"/>
              <w:widowControl w:val="0"/>
              <w:spacing w:line="240" w:lineRule="atLeast"/>
              <w:ind w:left="0"/>
              <w:rPr>
                <w:szCs w:val="20"/>
              </w:rPr>
            </w:pPr>
          </w:p>
        </w:tc>
      </w:tr>
      <w:tr w:rsidR="009F0B7C" w:rsidRPr="007E2BD7" w14:paraId="609022D8" w14:textId="77777777" w:rsidTr="001856FE">
        <w:tc>
          <w:tcPr>
            <w:tcW w:w="3828" w:type="dxa"/>
            <w:shd w:val="clear" w:color="auto" w:fill="C7E9FF"/>
          </w:tcPr>
          <w:p w14:paraId="1819DDFC" w14:textId="6B392E29" w:rsidR="009F0B7C" w:rsidRPr="007E2BD7" w:rsidRDefault="00050C91" w:rsidP="009F0B7C">
            <w:pPr>
              <w:rPr>
                <w:szCs w:val="20"/>
              </w:rPr>
            </w:pPr>
            <w:r>
              <w:rPr>
                <w:rFonts w:cstheme="minorHAnsi"/>
              </w:rPr>
              <w:t>Doet Gegadigde voor het referentieproject een beroep op een Derde?</w:t>
            </w:r>
          </w:p>
        </w:tc>
        <w:tc>
          <w:tcPr>
            <w:tcW w:w="5244" w:type="dxa"/>
            <w:shd w:val="clear" w:color="auto" w:fill="auto"/>
          </w:tcPr>
          <w:p w14:paraId="786CABC7" w14:textId="77777777" w:rsidR="00CA7261" w:rsidRDefault="00CA7261" w:rsidP="00CA7261">
            <w:pPr>
              <w:suppressAutoHyphens/>
              <w:jc w:val="both"/>
              <w:rPr>
                <w:rFonts w:cstheme="minorHAnsi"/>
              </w:rPr>
            </w:pPr>
            <w:r>
              <w:rPr>
                <w:rFonts w:cstheme="minorHAnsi"/>
              </w:rPr>
              <w:t>Ja / Nee</w:t>
            </w:r>
          </w:p>
          <w:p w14:paraId="41E446F2" w14:textId="77777777" w:rsidR="00293397" w:rsidRDefault="00CA7261" w:rsidP="00FF2234">
            <w:pPr>
              <w:pStyle w:val="Lijstalinea"/>
              <w:widowControl w:val="0"/>
              <w:spacing w:line="240" w:lineRule="atLeast"/>
              <w:ind w:left="0"/>
              <w:rPr>
                <w:rFonts w:asciiTheme="minorHAnsi" w:hAnsiTheme="minorHAnsi" w:cstheme="minorHAnsi"/>
                <w:sz w:val="20"/>
              </w:rPr>
            </w:pPr>
            <w:r w:rsidRPr="00CA7261">
              <w:rPr>
                <w:rFonts w:asciiTheme="minorHAnsi" w:hAnsiTheme="minorHAnsi" w:cstheme="minorHAnsi"/>
                <w:sz w:val="20"/>
                <w:highlight w:val="cyan"/>
              </w:rPr>
              <w:t>[doorhalen wat niet van toepassing is]</w:t>
            </w:r>
            <w:r w:rsidR="00FF2234" w:rsidRPr="00262356">
              <w:rPr>
                <w:rFonts w:asciiTheme="minorHAnsi" w:hAnsiTheme="minorHAnsi" w:cstheme="minorHAnsi"/>
                <w:sz w:val="20"/>
              </w:rPr>
              <w:t xml:space="preserve"> </w:t>
            </w:r>
          </w:p>
          <w:p w14:paraId="6B653D60" w14:textId="6FB3056E" w:rsidR="00FF2234" w:rsidRDefault="00FF2234" w:rsidP="00FF2234">
            <w:pPr>
              <w:pStyle w:val="Lijstalinea"/>
              <w:widowControl w:val="0"/>
              <w:spacing w:line="240" w:lineRule="atLeast"/>
              <w:ind w:left="0"/>
              <w:rPr>
                <w:rFonts w:cstheme="minorHAnsi"/>
                <w:sz w:val="20"/>
                <w:szCs w:val="20"/>
              </w:rPr>
            </w:pPr>
            <w:r w:rsidRPr="00262356">
              <w:rPr>
                <w:rFonts w:asciiTheme="minorHAnsi" w:hAnsiTheme="minorHAnsi" w:cstheme="minorHAnsi"/>
                <w:sz w:val="20"/>
              </w:rPr>
              <w:t xml:space="preserve">Indien </w:t>
            </w:r>
            <w:r>
              <w:rPr>
                <w:rFonts w:asciiTheme="minorHAnsi" w:hAnsiTheme="minorHAnsi" w:cstheme="minorHAnsi"/>
                <w:sz w:val="20"/>
              </w:rPr>
              <w:t xml:space="preserve">Gegadigde voor de referentieopdracht een beroep doet op een Derde, </w:t>
            </w:r>
            <w:r>
              <w:rPr>
                <w:rFonts w:asciiTheme="minorHAnsi" w:hAnsiTheme="minorHAnsi" w:cstheme="minorHAnsi"/>
                <w:sz w:val="20"/>
                <w:szCs w:val="20"/>
              </w:rPr>
              <w:t>invullen welke Derde</w:t>
            </w:r>
            <w:r w:rsidRPr="006C7024">
              <w:rPr>
                <w:rFonts w:cstheme="minorHAnsi"/>
                <w:sz w:val="20"/>
                <w:szCs w:val="20"/>
              </w:rPr>
              <w:t>:</w:t>
            </w:r>
          </w:p>
          <w:p w14:paraId="3365B9A8" w14:textId="25F072FA" w:rsidR="00242685" w:rsidRPr="007E2BD7" w:rsidRDefault="00242685" w:rsidP="004F4014">
            <w:pPr>
              <w:pStyle w:val="Lijstalinea"/>
              <w:widowControl w:val="0"/>
              <w:spacing w:line="240" w:lineRule="atLeast"/>
              <w:ind w:left="0"/>
              <w:rPr>
                <w:sz w:val="20"/>
                <w:szCs w:val="20"/>
              </w:rPr>
            </w:pPr>
          </w:p>
        </w:tc>
      </w:tr>
      <w:tr w:rsidR="009F0B7C" w:rsidRPr="007E2BD7" w14:paraId="2EC826F6" w14:textId="77777777" w:rsidTr="001856FE">
        <w:tc>
          <w:tcPr>
            <w:tcW w:w="3828" w:type="dxa"/>
            <w:shd w:val="clear" w:color="auto" w:fill="C7E9FF"/>
          </w:tcPr>
          <w:p w14:paraId="4079C289" w14:textId="0756E1FD" w:rsidR="009F0B7C" w:rsidRPr="007E2BD7" w:rsidRDefault="009F0B7C" w:rsidP="009F0B7C">
            <w:pPr>
              <w:rPr>
                <w:szCs w:val="20"/>
              </w:rPr>
            </w:pPr>
            <w:r w:rsidRPr="009C010D">
              <w:rPr>
                <w:rFonts w:ascii="Calibri" w:hAnsi="Calibri"/>
                <w:bCs/>
              </w:rPr>
              <w:t>Naam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1A28EAE6" w14:textId="77777777" w:rsidR="009F0B7C" w:rsidRPr="007E2BD7" w:rsidRDefault="009F0B7C" w:rsidP="009F0B7C">
            <w:pPr>
              <w:pStyle w:val="Lijstalinea"/>
              <w:widowControl w:val="0"/>
              <w:spacing w:line="240" w:lineRule="atLeast"/>
              <w:ind w:left="0"/>
              <w:rPr>
                <w:sz w:val="20"/>
                <w:szCs w:val="20"/>
              </w:rPr>
            </w:pPr>
          </w:p>
        </w:tc>
      </w:tr>
      <w:tr w:rsidR="009F0B7C" w:rsidRPr="007E2BD7" w14:paraId="15B6FC56" w14:textId="77777777" w:rsidTr="001856FE">
        <w:tc>
          <w:tcPr>
            <w:tcW w:w="3828" w:type="dxa"/>
            <w:shd w:val="clear" w:color="auto" w:fill="C7E9FF"/>
          </w:tcPr>
          <w:p w14:paraId="4F8B880E" w14:textId="0EA03546" w:rsidR="009F0B7C" w:rsidRPr="007E2BD7" w:rsidRDefault="009F0B7C" w:rsidP="009F0B7C">
            <w:pPr>
              <w:rPr>
                <w:szCs w:val="20"/>
              </w:rPr>
            </w:pPr>
            <w:r w:rsidRPr="009C010D">
              <w:rPr>
                <w:rFonts w:ascii="Calibri" w:hAnsi="Calibri"/>
                <w:bCs/>
              </w:rPr>
              <w:t>Type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36EF4F03" w14:textId="77777777" w:rsidR="009F0B7C" w:rsidRPr="007E2BD7" w:rsidRDefault="009F0B7C" w:rsidP="009F0B7C">
            <w:pPr>
              <w:pStyle w:val="Lijstalinea"/>
              <w:widowControl w:val="0"/>
              <w:spacing w:line="240" w:lineRule="atLeast"/>
              <w:ind w:left="0"/>
              <w:rPr>
                <w:sz w:val="20"/>
                <w:szCs w:val="20"/>
              </w:rPr>
            </w:pPr>
          </w:p>
        </w:tc>
      </w:tr>
      <w:tr w:rsidR="009F0B7C" w:rsidRPr="007E2BD7" w14:paraId="358D2184" w14:textId="77777777" w:rsidTr="001856FE">
        <w:tc>
          <w:tcPr>
            <w:tcW w:w="3828" w:type="dxa"/>
            <w:shd w:val="clear" w:color="auto" w:fill="C7E9FF"/>
          </w:tcPr>
          <w:p w14:paraId="27FB2558" w14:textId="55284C1C" w:rsidR="009F0B7C" w:rsidRPr="007E2BD7" w:rsidRDefault="009F0B7C" w:rsidP="009F0B7C">
            <w:pPr>
              <w:rPr>
                <w:szCs w:val="20"/>
              </w:rPr>
            </w:pPr>
            <w:r w:rsidRPr="009C010D">
              <w:rPr>
                <w:rFonts w:ascii="Calibri" w:hAnsi="Calibri"/>
                <w:bCs/>
              </w:rPr>
              <w:t>Adres &amp; vestigingsplaats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68D459FD" w14:textId="77777777" w:rsidR="009F0B7C" w:rsidRPr="007E2BD7" w:rsidRDefault="009F0B7C" w:rsidP="009F0B7C">
            <w:pPr>
              <w:pStyle w:val="Lijstalinea"/>
              <w:widowControl w:val="0"/>
              <w:spacing w:line="240" w:lineRule="atLeast"/>
              <w:ind w:left="0"/>
              <w:rPr>
                <w:sz w:val="20"/>
                <w:szCs w:val="20"/>
              </w:rPr>
            </w:pPr>
          </w:p>
        </w:tc>
      </w:tr>
      <w:tr w:rsidR="009F0B7C" w:rsidRPr="007E2BD7" w14:paraId="05655F14" w14:textId="77777777" w:rsidTr="001856FE">
        <w:tc>
          <w:tcPr>
            <w:tcW w:w="3828" w:type="dxa"/>
            <w:shd w:val="clear" w:color="auto" w:fill="C7E9FF"/>
          </w:tcPr>
          <w:p w14:paraId="024BA04B" w14:textId="79401F21" w:rsidR="009F0B7C" w:rsidRPr="007E2BD7" w:rsidRDefault="009F0B7C" w:rsidP="009F0B7C">
            <w:pPr>
              <w:rPr>
                <w:szCs w:val="20"/>
              </w:rPr>
            </w:pPr>
            <w:r w:rsidRPr="009C010D">
              <w:rPr>
                <w:rFonts w:ascii="Calibri" w:hAnsi="Calibri"/>
                <w:bCs/>
              </w:rPr>
              <w:t>Naam contactpersoon</w:t>
            </w:r>
            <w:r>
              <w:rPr>
                <w:rFonts w:ascii="Calibri" w:hAnsi="Calibri"/>
                <w:bCs/>
              </w:rPr>
              <w:t xml:space="preserve"> van de opdrachtgever van het referentieproject</w:t>
            </w:r>
            <w:r w:rsidRPr="009C010D">
              <w:rPr>
                <w:rFonts w:ascii="Calibri" w:hAnsi="Calibri"/>
                <w:bCs/>
              </w:rPr>
              <w:t>:</w:t>
            </w:r>
          </w:p>
        </w:tc>
        <w:tc>
          <w:tcPr>
            <w:tcW w:w="5244" w:type="dxa"/>
            <w:shd w:val="clear" w:color="auto" w:fill="auto"/>
          </w:tcPr>
          <w:p w14:paraId="2A5120D5" w14:textId="77777777" w:rsidR="009F0B7C" w:rsidRPr="007E2BD7" w:rsidRDefault="009F0B7C" w:rsidP="009F0B7C">
            <w:pPr>
              <w:pStyle w:val="Lijstalinea"/>
              <w:widowControl w:val="0"/>
              <w:spacing w:line="240" w:lineRule="atLeast"/>
              <w:ind w:left="0"/>
              <w:rPr>
                <w:sz w:val="20"/>
                <w:szCs w:val="20"/>
              </w:rPr>
            </w:pPr>
          </w:p>
        </w:tc>
      </w:tr>
      <w:tr w:rsidR="009F0B7C" w:rsidRPr="007E2BD7" w14:paraId="65634180" w14:textId="77777777" w:rsidTr="001856FE">
        <w:tc>
          <w:tcPr>
            <w:tcW w:w="3828" w:type="dxa"/>
            <w:shd w:val="clear" w:color="auto" w:fill="C7E9FF"/>
          </w:tcPr>
          <w:p w14:paraId="1CFD48A0" w14:textId="2B5EF022" w:rsidR="009F0B7C" w:rsidRPr="007E2BD7" w:rsidRDefault="009F0B7C" w:rsidP="009F0B7C">
            <w:pPr>
              <w:rPr>
                <w:szCs w:val="20"/>
              </w:rPr>
            </w:pPr>
            <w:r w:rsidRPr="009C010D">
              <w:rPr>
                <w:rFonts w:ascii="Calibri" w:hAnsi="Calibri"/>
                <w:bCs/>
              </w:rPr>
              <w:t>Telefoonnummer contactpersoon</w:t>
            </w:r>
            <w:r w:rsidR="00A16F82">
              <w:rPr>
                <w:rFonts w:ascii="Calibri" w:hAnsi="Calibri"/>
                <w:bCs/>
              </w:rPr>
              <w:t xml:space="preserve"> van de opdrachtgever van het referentieproject</w:t>
            </w:r>
            <w:r w:rsidR="00A16F82" w:rsidRPr="009C010D">
              <w:rPr>
                <w:rFonts w:ascii="Calibri" w:hAnsi="Calibri"/>
                <w:bCs/>
              </w:rPr>
              <w:t>:</w:t>
            </w:r>
          </w:p>
        </w:tc>
        <w:tc>
          <w:tcPr>
            <w:tcW w:w="5244" w:type="dxa"/>
            <w:shd w:val="clear" w:color="auto" w:fill="auto"/>
          </w:tcPr>
          <w:p w14:paraId="3BD7EB1B" w14:textId="77777777" w:rsidR="009F0B7C" w:rsidRPr="007E2BD7" w:rsidRDefault="009F0B7C" w:rsidP="009F0B7C">
            <w:pPr>
              <w:pStyle w:val="Lijstalinea"/>
              <w:widowControl w:val="0"/>
              <w:spacing w:line="240" w:lineRule="atLeast"/>
              <w:ind w:left="0"/>
              <w:rPr>
                <w:sz w:val="20"/>
                <w:szCs w:val="20"/>
              </w:rPr>
            </w:pPr>
          </w:p>
        </w:tc>
      </w:tr>
    </w:tbl>
    <w:p w14:paraId="7DB84B09" w14:textId="77777777" w:rsidR="009C010D" w:rsidRDefault="009C010D" w:rsidP="00BB1C59">
      <w:pPr>
        <w:ind w:left="-709" w:right="-851"/>
        <w:rPr>
          <w:rFonts w:ascii="Calibri" w:hAnsi="Calibri"/>
        </w:rPr>
      </w:pPr>
      <w:bookmarkStart w:id="0" w:name="_Toc221095174"/>
      <w:bookmarkStart w:id="1" w:name="_Toc228067968"/>
    </w:p>
    <w:p w14:paraId="60405A35" w14:textId="77777777" w:rsidR="00DE7796" w:rsidRDefault="00DE7796" w:rsidP="00BB1C59">
      <w:pPr>
        <w:ind w:left="-709" w:right="-851"/>
        <w:rPr>
          <w:rFonts w:ascii="Calibri" w:hAnsi="Calibri"/>
        </w:rPr>
      </w:pPr>
    </w:p>
    <w:p w14:paraId="5DD0E79C" w14:textId="43A3FAEF" w:rsidR="006D29E6" w:rsidRPr="006458C7" w:rsidRDefault="006D29E6" w:rsidP="006D29E6">
      <w:pPr>
        <w:pStyle w:val="Lijstalinea"/>
        <w:widowControl w:val="0"/>
        <w:spacing w:line="240" w:lineRule="atLeast"/>
        <w:ind w:left="0"/>
        <w:rPr>
          <w:rFonts w:asciiTheme="minorHAnsi" w:hAnsiTheme="minorHAnsi"/>
          <w:b/>
          <w:bCs/>
          <w:sz w:val="20"/>
          <w:u w:val="single"/>
        </w:rPr>
      </w:pPr>
      <w:r w:rsidRPr="006458C7">
        <w:rPr>
          <w:rFonts w:asciiTheme="minorHAnsi" w:hAnsiTheme="minorHAnsi"/>
          <w:b/>
          <w:bCs/>
          <w:sz w:val="20"/>
          <w:u w:val="single"/>
        </w:rPr>
        <w:t>ONDERTEKENING DOOR GEGADIGDE</w:t>
      </w:r>
      <w:r w:rsidR="00542B4B" w:rsidRPr="006458C7">
        <w:rPr>
          <w:rFonts w:asciiTheme="minorHAnsi" w:hAnsiTheme="minorHAnsi"/>
          <w:b/>
          <w:bCs/>
          <w:sz w:val="20"/>
          <w:u w:val="single"/>
        </w:rPr>
        <w:t>:</w:t>
      </w:r>
    </w:p>
    <w:p w14:paraId="71C3BB2E" w14:textId="77777777" w:rsidR="006D29E6" w:rsidRDefault="006D29E6" w:rsidP="00BB1C59">
      <w:pPr>
        <w:ind w:left="-709" w:right="-851"/>
        <w:rPr>
          <w:rFonts w:ascii="Calibri" w:hAnsi="Calibri"/>
        </w:rPr>
      </w:pPr>
    </w:p>
    <w:p w14:paraId="29DD8284" w14:textId="77777777" w:rsidR="00587FED" w:rsidRDefault="00587FED" w:rsidP="00BB1C59">
      <w:pPr>
        <w:ind w:left="-709" w:right="-851"/>
        <w:rPr>
          <w:rFonts w:ascii="Calibri" w:hAnsi="Calibri"/>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1C68E1" w:rsidRPr="007E2BD7" w14:paraId="06ADC947" w14:textId="77777777" w:rsidTr="0032600F">
        <w:tc>
          <w:tcPr>
            <w:tcW w:w="3686" w:type="dxa"/>
            <w:shd w:val="clear" w:color="auto" w:fill="C7E9FF"/>
          </w:tcPr>
          <w:p w14:paraId="0F626C80" w14:textId="474B5CC7" w:rsidR="001C68E1" w:rsidRPr="007E2BD7" w:rsidRDefault="001C68E1" w:rsidP="001C68E1">
            <w:pPr>
              <w:rPr>
                <w:szCs w:val="20"/>
              </w:rPr>
            </w:pPr>
            <w:r w:rsidRPr="009C010D">
              <w:rPr>
                <w:rFonts w:ascii="Calibri" w:hAnsi="Calibri"/>
                <w:bCs/>
              </w:rPr>
              <w:t xml:space="preserve">Naam </w:t>
            </w:r>
            <w:r>
              <w:rPr>
                <w:rFonts w:ascii="Calibri" w:hAnsi="Calibri"/>
                <w:bCs/>
              </w:rPr>
              <w:t>Gegadigde</w:t>
            </w:r>
            <w:r w:rsidRPr="009C010D">
              <w:rPr>
                <w:rFonts w:ascii="Calibri" w:hAnsi="Calibri"/>
                <w:bCs/>
              </w:rPr>
              <w:t>:</w:t>
            </w:r>
          </w:p>
        </w:tc>
        <w:tc>
          <w:tcPr>
            <w:tcW w:w="5386" w:type="dxa"/>
            <w:shd w:val="clear" w:color="auto" w:fill="auto"/>
          </w:tcPr>
          <w:p w14:paraId="4DE93547" w14:textId="77777777" w:rsidR="001C68E1" w:rsidRPr="007E2BD7" w:rsidRDefault="001C68E1" w:rsidP="0032600F">
            <w:pPr>
              <w:pStyle w:val="Lijstalinea"/>
              <w:widowControl w:val="0"/>
              <w:spacing w:line="240" w:lineRule="atLeast"/>
              <w:ind w:left="0"/>
              <w:rPr>
                <w:sz w:val="20"/>
                <w:szCs w:val="20"/>
              </w:rPr>
            </w:pPr>
          </w:p>
        </w:tc>
      </w:tr>
      <w:tr w:rsidR="006D29E6" w:rsidRPr="007E2BD7" w14:paraId="2EBE87B6" w14:textId="77777777" w:rsidTr="0032600F">
        <w:tc>
          <w:tcPr>
            <w:tcW w:w="3686" w:type="dxa"/>
            <w:shd w:val="clear" w:color="auto" w:fill="C7E9FF"/>
          </w:tcPr>
          <w:p w14:paraId="31910DE5" w14:textId="5772EE8C" w:rsidR="006D29E6" w:rsidRPr="007E2BD7" w:rsidRDefault="006D29E6" w:rsidP="001C68E1">
            <w:pPr>
              <w:rPr>
                <w:szCs w:val="20"/>
              </w:rPr>
            </w:pPr>
            <w:r w:rsidRPr="009C010D">
              <w:rPr>
                <w:rFonts w:ascii="Calibri" w:hAnsi="Calibri"/>
                <w:bCs/>
              </w:rPr>
              <w:t>Naam</w:t>
            </w:r>
            <w:r w:rsidR="001C68E1">
              <w:rPr>
                <w:rFonts w:ascii="Calibri" w:hAnsi="Calibri"/>
                <w:bCs/>
              </w:rPr>
              <w:t xml:space="preserve"> ondertekenaar</w:t>
            </w:r>
            <w:r w:rsidRPr="009C010D">
              <w:rPr>
                <w:rFonts w:ascii="Calibri" w:hAnsi="Calibri"/>
                <w:bCs/>
              </w:rPr>
              <w:t>:</w:t>
            </w:r>
          </w:p>
        </w:tc>
        <w:tc>
          <w:tcPr>
            <w:tcW w:w="5386" w:type="dxa"/>
            <w:shd w:val="clear" w:color="auto" w:fill="auto"/>
          </w:tcPr>
          <w:p w14:paraId="24CEDB44" w14:textId="77777777" w:rsidR="006D29E6" w:rsidRPr="007E2BD7" w:rsidRDefault="006D29E6" w:rsidP="0032600F">
            <w:pPr>
              <w:pStyle w:val="Lijstalinea"/>
              <w:widowControl w:val="0"/>
              <w:spacing w:line="240" w:lineRule="atLeast"/>
              <w:ind w:left="0"/>
              <w:rPr>
                <w:sz w:val="20"/>
                <w:szCs w:val="20"/>
              </w:rPr>
            </w:pPr>
          </w:p>
        </w:tc>
      </w:tr>
      <w:tr w:rsidR="0035195B" w:rsidRPr="007E2BD7" w14:paraId="017C50EE" w14:textId="77777777" w:rsidTr="0032600F">
        <w:tc>
          <w:tcPr>
            <w:tcW w:w="3686" w:type="dxa"/>
            <w:shd w:val="clear" w:color="auto" w:fill="C7E9FF"/>
          </w:tcPr>
          <w:p w14:paraId="1E928B39" w14:textId="39C47673" w:rsidR="0035195B" w:rsidRPr="007E2BD7" w:rsidRDefault="0035195B" w:rsidP="001C68E1">
            <w:pPr>
              <w:tabs>
                <w:tab w:val="left" w:pos="2552"/>
              </w:tabs>
              <w:suppressAutoHyphens/>
              <w:ind w:left="34"/>
              <w:rPr>
                <w:szCs w:val="20"/>
              </w:rPr>
            </w:pPr>
            <w:r>
              <w:rPr>
                <w:rFonts w:cstheme="minorHAnsi"/>
              </w:rPr>
              <w:t>Datum:</w:t>
            </w:r>
          </w:p>
        </w:tc>
        <w:tc>
          <w:tcPr>
            <w:tcW w:w="5386" w:type="dxa"/>
            <w:shd w:val="clear" w:color="auto" w:fill="auto"/>
          </w:tcPr>
          <w:p w14:paraId="76F3C93E" w14:textId="77777777" w:rsidR="0035195B" w:rsidRPr="007E2BD7" w:rsidRDefault="0035195B" w:rsidP="0035195B">
            <w:pPr>
              <w:pStyle w:val="Lijstalinea"/>
              <w:widowControl w:val="0"/>
              <w:spacing w:line="240" w:lineRule="atLeast"/>
              <w:ind w:left="0"/>
              <w:rPr>
                <w:sz w:val="20"/>
                <w:szCs w:val="20"/>
              </w:rPr>
            </w:pPr>
          </w:p>
        </w:tc>
      </w:tr>
      <w:tr w:rsidR="001C68E1" w:rsidRPr="007E2BD7" w14:paraId="109E9D06" w14:textId="77777777" w:rsidTr="0032600F">
        <w:tc>
          <w:tcPr>
            <w:tcW w:w="3686" w:type="dxa"/>
            <w:shd w:val="clear" w:color="auto" w:fill="C7E9FF"/>
          </w:tcPr>
          <w:p w14:paraId="0C4F5425" w14:textId="7A3D47E8" w:rsidR="001C68E1" w:rsidRPr="007E2BD7" w:rsidRDefault="001C68E1" w:rsidP="001C68E1">
            <w:pPr>
              <w:tabs>
                <w:tab w:val="left" w:pos="2552"/>
              </w:tabs>
              <w:suppressAutoHyphens/>
              <w:ind w:left="34"/>
              <w:rPr>
                <w:szCs w:val="20"/>
              </w:rPr>
            </w:pPr>
            <w:r>
              <w:rPr>
                <w:rFonts w:cstheme="minorHAnsi"/>
              </w:rPr>
              <w:t>Plaats:</w:t>
            </w:r>
          </w:p>
        </w:tc>
        <w:tc>
          <w:tcPr>
            <w:tcW w:w="5386" w:type="dxa"/>
            <w:shd w:val="clear" w:color="auto" w:fill="auto"/>
          </w:tcPr>
          <w:p w14:paraId="5A5BD8F2" w14:textId="77777777" w:rsidR="001C68E1" w:rsidRPr="007E2BD7" w:rsidRDefault="001C68E1" w:rsidP="0032600F">
            <w:pPr>
              <w:pStyle w:val="Lijstalinea"/>
              <w:widowControl w:val="0"/>
              <w:spacing w:line="240" w:lineRule="atLeast"/>
              <w:ind w:left="0"/>
              <w:rPr>
                <w:sz w:val="20"/>
                <w:szCs w:val="20"/>
              </w:rPr>
            </w:pPr>
          </w:p>
        </w:tc>
      </w:tr>
      <w:tr w:rsidR="0035195B" w:rsidRPr="007E2BD7" w14:paraId="0E383DD8" w14:textId="77777777" w:rsidTr="0032600F">
        <w:tc>
          <w:tcPr>
            <w:tcW w:w="3686" w:type="dxa"/>
            <w:shd w:val="clear" w:color="auto" w:fill="C7E9FF"/>
          </w:tcPr>
          <w:p w14:paraId="4336E3C2" w14:textId="7E0A9192" w:rsidR="0035195B" w:rsidRDefault="0035195B" w:rsidP="0035195B">
            <w:pPr>
              <w:tabs>
                <w:tab w:val="left" w:pos="2552"/>
              </w:tabs>
              <w:suppressAutoHyphens/>
              <w:ind w:left="34"/>
              <w:rPr>
                <w:rFonts w:cstheme="minorHAnsi"/>
              </w:rPr>
            </w:pPr>
            <w:r>
              <w:rPr>
                <w:rFonts w:cstheme="minorHAnsi"/>
              </w:rPr>
              <w:t>Handtekening:</w:t>
            </w:r>
          </w:p>
          <w:p w14:paraId="2BCC6B2F" w14:textId="77777777" w:rsidR="0035195B" w:rsidRDefault="0035195B" w:rsidP="0035195B">
            <w:pPr>
              <w:tabs>
                <w:tab w:val="left" w:pos="2552"/>
              </w:tabs>
              <w:suppressAutoHyphens/>
              <w:ind w:left="34"/>
              <w:rPr>
                <w:rFonts w:cstheme="minorHAnsi"/>
              </w:rPr>
            </w:pPr>
          </w:p>
          <w:p w14:paraId="5C38BE84" w14:textId="77777777" w:rsidR="0035195B" w:rsidRDefault="0035195B" w:rsidP="0035195B">
            <w:pPr>
              <w:tabs>
                <w:tab w:val="left" w:pos="2552"/>
              </w:tabs>
              <w:suppressAutoHyphens/>
              <w:ind w:left="34"/>
              <w:rPr>
                <w:rFonts w:cstheme="minorHAnsi"/>
              </w:rPr>
            </w:pPr>
          </w:p>
          <w:p w14:paraId="497AF609" w14:textId="76A1939C" w:rsidR="0035195B" w:rsidRPr="007E2BD7" w:rsidRDefault="0035195B" w:rsidP="0035195B">
            <w:pPr>
              <w:rPr>
                <w:szCs w:val="20"/>
              </w:rPr>
            </w:pPr>
          </w:p>
        </w:tc>
        <w:tc>
          <w:tcPr>
            <w:tcW w:w="5386" w:type="dxa"/>
            <w:shd w:val="clear" w:color="auto" w:fill="auto"/>
          </w:tcPr>
          <w:p w14:paraId="0D3D92DF" w14:textId="77777777" w:rsidR="0035195B" w:rsidRPr="007E2BD7" w:rsidRDefault="0035195B" w:rsidP="0035195B">
            <w:pPr>
              <w:pStyle w:val="Lijstalinea"/>
              <w:widowControl w:val="0"/>
              <w:spacing w:line="240" w:lineRule="atLeast"/>
              <w:ind w:left="0"/>
              <w:rPr>
                <w:sz w:val="20"/>
                <w:szCs w:val="20"/>
              </w:rPr>
            </w:pPr>
          </w:p>
        </w:tc>
      </w:tr>
    </w:tbl>
    <w:p w14:paraId="4A9DA18E" w14:textId="7A3AFA5F" w:rsidR="00542B4B" w:rsidRPr="006458C7" w:rsidRDefault="00542B4B" w:rsidP="00542B4B">
      <w:pPr>
        <w:pStyle w:val="Lijstalinea"/>
        <w:widowControl w:val="0"/>
        <w:spacing w:line="240" w:lineRule="atLeast"/>
        <w:ind w:left="0"/>
        <w:rPr>
          <w:rFonts w:asciiTheme="minorHAnsi" w:hAnsiTheme="minorHAnsi"/>
          <w:b/>
          <w:bCs/>
          <w:sz w:val="20"/>
          <w:u w:val="single"/>
        </w:rPr>
      </w:pPr>
      <w:r w:rsidRPr="006458C7">
        <w:rPr>
          <w:rFonts w:asciiTheme="minorHAnsi" w:hAnsiTheme="minorHAnsi"/>
          <w:b/>
          <w:bCs/>
          <w:sz w:val="20"/>
          <w:u w:val="single"/>
        </w:rPr>
        <w:lastRenderedPageBreak/>
        <w:t>ONDERTEKENING DOOR ORGANISATIE OPDRACHTGEVER VAN HET REFERENTIEPROJECT:</w:t>
      </w:r>
    </w:p>
    <w:p w14:paraId="53D453DB" w14:textId="77777777" w:rsidR="00E91E49" w:rsidRDefault="00E91E49" w:rsidP="00542B4B">
      <w:pPr>
        <w:pStyle w:val="Lijstalinea"/>
        <w:widowControl w:val="0"/>
        <w:spacing w:line="240" w:lineRule="atLeast"/>
        <w:ind w:left="0"/>
        <w:rPr>
          <w:rFonts w:asciiTheme="minorHAnsi" w:hAnsiTheme="minorHAnsi"/>
          <w:sz w:val="20"/>
        </w:rPr>
      </w:pPr>
    </w:p>
    <w:p w14:paraId="318F1D6B" w14:textId="77777777" w:rsidR="00587FED" w:rsidRDefault="00587FED" w:rsidP="00542B4B">
      <w:pPr>
        <w:pStyle w:val="Lijstalinea"/>
        <w:widowControl w:val="0"/>
        <w:spacing w:line="240" w:lineRule="atLeast"/>
        <w:ind w:left="0"/>
        <w:rPr>
          <w:rFonts w:asciiTheme="minorHAnsi" w:hAnsiTheme="minorHAnsi"/>
          <w:sz w:val="20"/>
        </w:rPr>
      </w:pPr>
    </w:p>
    <w:p w14:paraId="2530BF6D" w14:textId="77777777" w:rsidR="00E91E49" w:rsidRDefault="00542B4B" w:rsidP="00E91E49">
      <w:pPr>
        <w:pStyle w:val="Lijstalinea"/>
        <w:widowControl w:val="0"/>
        <w:spacing w:line="240" w:lineRule="atLeast"/>
        <w:ind w:left="0"/>
        <w:rPr>
          <w:rFonts w:asciiTheme="minorHAnsi" w:hAnsiTheme="minorHAnsi"/>
          <w:sz w:val="20"/>
        </w:rPr>
      </w:pPr>
      <w:r>
        <w:rPr>
          <w:rFonts w:asciiTheme="minorHAnsi" w:hAnsiTheme="minorHAnsi"/>
          <w:sz w:val="20"/>
        </w:rPr>
        <w:t xml:space="preserve">Onderstaande velden dienen te worden ingevuld en ondertekend door </w:t>
      </w:r>
      <w:r w:rsidR="00E91E49">
        <w:rPr>
          <w:rFonts w:asciiTheme="minorHAnsi" w:hAnsiTheme="minorHAnsi"/>
          <w:sz w:val="20"/>
        </w:rPr>
        <w:t>relevante en/of bevoegde functionaris(sen) van de organisatie opdrachtgever van het referentieproject zoals hierboven beschreven:</w:t>
      </w:r>
      <w:bookmarkStart w:id="2" w:name="_Toc221095175"/>
      <w:bookmarkStart w:id="3" w:name="_Toc228067969"/>
      <w:bookmarkStart w:id="4" w:name="_Toc231353550"/>
    </w:p>
    <w:p w14:paraId="43025AD4" w14:textId="77777777" w:rsidR="001C68E1" w:rsidRDefault="001C68E1" w:rsidP="00E91E49">
      <w:pPr>
        <w:pStyle w:val="Lijstalinea"/>
        <w:widowControl w:val="0"/>
        <w:spacing w:line="240" w:lineRule="atLeast"/>
        <w:ind w:left="0"/>
        <w:rPr>
          <w:rFonts w:asciiTheme="minorHAnsi" w:hAnsiTheme="minorHAnsi"/>
          <w:sz w:val="20"/>
        </w:rPr>
      </w:pPr>
    </w:p>
    <w:p w14:paraId="7A932903" w14:textId="77777777" w:rsidR="00E91E49" w:rsidRDefault="00E91E49" w:rsidP="00E91E49">
      <w:pPr>
        <w:pStyle w:val="Lijstalinea"/>
        <w:widowControl w:val="0"/>
        <w:spacing w:line="240" w:lineRule="atLeast"/>
        <w:ind w:left="0"/>
        <w:rPr>
          <w:rFonts w:asciiTheme="minorHAnsi" w:hAnsiTheme="minorHAnsi"/>
          <w:sz w:val="20"/>
        </w:rPr>
      </w:pPr>
    </w:p>
    <w:p w14:paraId="117B6904" w14:textId="2FA84581" w:rsidR="00FC223B" w:rsidRDefault="00BA357C" w:rsidP="00E91E49">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Ondergetekende  verklaart dat de opdracht </w:t>
      </w:r>
      <w:r w:rsidR="0023162D" w:rsidRPr="00221943">
        <w:rPr>
          <w:rFonts w:asciiTheme="minorHAnsi" w:hAnsiTheme="minorHAnsi"/>
          <w:sz w:val="20"/>
        </w:rPr>
        <w:t xml:space="preserve">- </w:t>
      </w:r>
      <w:r w:rsidR="00E91E49" w:rsidRPr="00221943">
        <w:rPr>
          <w:rFonts w:asciiTheme="minorHAnsi" w:hAnsiTheme="minorHAnsi"/>
          <w:sz w:val="20"/>
        </w:rPr>
        <w:t>het referentieproject</w:t>
      </w:r>
      <w:r w:rsidR="0023162D" w:rsidRPr="00221943">
        <w:rPr>
          <w:rFonts w:asciiTheme="minorHAnsi" w:hAnsiTheme="minorHAnsi"/>
          <w:sz w:val="20"/>
        </w:rPr>
        <w:t xml:space="preserve"> -</w:t>
      </w:r>
      <w:r w:rsidR="00E91E49" w:rsidRPr="00221943">
        <w:rPr>
          <w:rFonts w:asciiTheme="minorHAnsi" w:hAnsiTheme="minorHAnsi"/>
          <w:sz w:val="20"/>
        </w:rPr>
        <w:t xml:space="preserve"> </w:t>
      </w:r>
      <w:r w:rsidRPr="00221943">
        <w:rPr>
          <w:rFonts w:asciiTheme="minorHAnsi" w:hAnsiTheme="minorHAnsi"/>
          <w:sz w:val="20"/>
        </w:rPr>
        <w:t xml:space="preserve">zoals hierboven beschreven door </w:t>
      </w:r>
    </w:p>
    <w:p w14:paraId="5C704F28" w14:textId="5970685B" w:rsidR="00E91E49" w:rsidRPr="00221943" w:rsidRDefault="001C68E1" w:rsidP="00E91E49">
      <w:pPr>
        <w:pStyle w:val="Lijstalinea"/>
        <w:widowControl w:val="0"/>
        <w:spacing w:line="240" w:lineRule="atLeast"/>
        <w:ind w:left="0"/>
        <w:rPr>
          <w:rFonts w:asciiTheme="minorHAnsi" w:hAnsiTheme="minorHAnsi"/>
          <w:sz w:val="20"/>
        </w:rPr>
      </w:pPr>
      <w:r>
        <w:rPr>
          <w:rFonts w:asciiTheme="minorHAnsi" w:hAnsiTheme="minorHAnsi"/>
          <w:sz w:val="20"/>
        </w:rPr>
        <w:t xml:space="preserve">…………………………………. </w:t>
      </w:r>
      <w:r w:rsidR="00FC223B" w:rsidRPr="00221943">
        <w:rPr>
          <w:rFonts w:asciiTheme="minorHAnsi" w:hAnsiTheme="minorHAnsi"/>
          <w:sz w:val="20"/>
        </w:rPr>
        <w:t>(</w:t>
      </w:r>
      <w:r w:rsidR="00BA357C" w:rsidRPr="00221943">
        <w:rPr>
          <w:rFonts w:asciiTheme="minorHAnsi" w:hAnsiTheme="minorHAnsi"/>
          <w:sz w:val="20"/>
        </w:rPr>
        <w:t xml:space="preserve">naam </w:t>
      </w:r>
      <w:r w:rsidR="00E91E49" w:rsidRPr="00221943">
        <w:rPr>
          <w:rFonts w:asciiTheme="minorHAnsi" w:hAnsiTheme="minorHAnsi"/>
          <w:sz w:val="20"/>
        </w:rPr>
        <w:t>Gegadigde</w:t>
      </w:r>
      <w:r w:rsidR="00BA357C" w:rsidRPr="00221943">
        <w:rPr>
          <w:rFonts w:asciiTheme="minorHAnsi" w:hAnsiTheme="minorHAnsi"/>
          <w:sz w:val="20"/>
        </w:rPr>
        <w:t>) naar behoren is uitgevoerd.</w:t>
      </w:r>
    </w:p>
    <w:p w14:paraId="2D6D62B6" w14:textId="77777777" w:rsidR="00E91E49" w:rsidRPr="00221943" w:rsidRDefault="00E91E49" w:rsidP="00E91E49">
      <w:pPr>
        <w:pStyle w:val="Lijstalinea"/>
        <w:widowControl w:val="0"/>
        <w:spacing w:line="240" w:lineRule="atLeast"/>
        <w:ind w:left="0"/>
        <w:rPr>
          <w:rFonts w:asciiTheme="minorHAnsi" w:hAnsiTheme="minorHAnsi"/>
          <w:sz w:val="20"/>
        </w:rPr>
      </w:pPr>
    </w:p>
    <w:p w14:paraId="0BCB9FF3" w14:textId="271367B6" w:rsidR="00BA357C" w:rsidRDefault="00BA357C" w:rsidP="00E91E49">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Ten aanzien van de uitgevoerde </w:t>
      </w:r>
      <w:r w:rsidR="00E91E49" w:rsidRPr="00221943">
        <w:rPr>
          <w:rFonts w:asciiTheme="minorHAnsi" w:hAnsiTheme="minorHAnsi"/>
          <w:sz w:val="20"/>
        </w:rPr>
        <w:t>opdracht</w:t>
      </w:r>
      <w:r w:rsidRPr="00221943">
        <w:rPr>
          <w:rFonts w:asciiTheme="minorHAnsi" w:hAnsiTheme="minorHAnsi"/>
          <w:sz w:val="20"/>
        </w:rPr>
        <w:t xml:space="preserve"> zijn de navolgende bijzonderheden te noemen:</w:t>
      </w:r>
      <w:bookmarkEnd w:id="2"/>
      <w:bookmarkEnd w:id="3"/>
      <w:bookmarkEnd w:id="4"/>
    </w:p>
    <w:p w14:paraId="5B2C2FD1" w14:textId="77777777" w:rsidR="001C68E1" w:rsidRDefault="001C68E1" w:rsidP="001C68E1">
      <w:pPr>
        <w:pStyle w:val="Lijstalinea"/>
        <w:widowControl w:val="0"/>
        <w:spacing w:line="240" w:lineRule="atLeast"/>
        <w:ind w:left="0"/>
        <w:rPr>
          <w:rFonts w:asciiTheme="minorHAnsi" w:hAnsiTheme="minorHAnsi"/>
          <w:sz w:val="20"/>
        </w:rPr>
      </w:pPr>
      <w:r>
        <w:rPr>
          <w:rFonts w:asciiTheme="minorHAnsi" w:hAnsiTheme="minorHAnsi"/>
          <w:sz w:val="20"/>
        </w:rPr>
        <w:t>………………………………….</w:t>
      </w:r>
    </w:p>
    <w:p w14:paraId="41527241" w14:textId="46105ED1" w:rsidR="00E45932" w:rsidRPr="001C68E1" w:rsidRDefault="001573DA" w:rsidP="00E45932">
      <w:pPr>
        <w:pStyle w:val="Lijstalinea"/>
        <w:widowControl w:val="0"/>
        <w:spacing w:line="240" w:lineRule="atLeast"/>
        <w:ind w:left="0"/>
        <w:rPr>
          <w:rFonts w:asciiTheme="minorHAnsi" w:hAnsiTheme="minorHAnsi"/>
          <w:i/>
          <w:iCs/>
          <w:sz w:val="20"/>
        </w:rPr>
      </w:pPr>
      <w:r w:rsidRPr="001C68E1">
        <w:rPr>
          <w:rFonts w:asciiTheme="minorHAnsi" w:hAnsiTheme="minorHAnsi"/>
          <w:i/>
          <w:iCs/>
          <w:sz w:val="20"/>
        </w:rPr>
        <w:t>[</w:t>
      </w:r>
      <w:r w:rsidR="00BA357C" w:rsidRPr="001C68E1">
        <w:rPr>
          <w:rFonts w:asciiTheme="minorHAnsi" w:hAnsiTheme="minorHAnsi"/>
          <w:i/>
          <w:iCs/>
          <w:sz w:val="20"/>
        </w:rPr>
        <w:t xml:space="preserve">enkel in te vullen indien er bijzonderheden zijn en enkel door </w:t>
      </w:r>
      <w:r w:rsidR="00853A22">
        <w:rPr>
          <w:rFonts w:asciiTheme="minorHAnsi" w:hAnsiTheme="minorHAnsi"/>
          <w:i/>
          <w:iCs/>
          <w:sz w:val="20"/>
        </w:rPr>
        <w:t>functionaris(sen) van organisatie opdrachtgever</w:t>
      </w:r>
      <w:r w:rsidR="00E45932" w:rsidRPr="001C68E1">
        <w:rPr>
          <w:rFonts w:asciiTheme="minorHAnsi" w:hAnsiTheme="minorHAnsi"/>
          <w:i/>
          <w:iCs/>
          <w:sz w:val="20"/>
        </w:rPr>
        <w:t xml:space="preserve">]. </w:t>
      </w:r>
    </w:p>
    <w:p w14:paraId="031B4B63" w14:textId="77777777" w:rsidR="00E45932" w:rsidRDefault="00E45932" w:rsidP="00E45932">
      <w:pPr>
        <w:pStyle w:val="Lijstalinea"/>
        <w:widowControl w:val="0"/>
        <w:spacing w:line="240" w:lineRule="atLeast"/>
        <w:ind w:left="0"/>
        <w:rPr>
          <w:rFonts w:asciiTheme="minorHAnsi" w:hAnsiTheme="minorHAnsi"/>
          <w:sz w:val="20"/>
        </w:rPr>
      </w:pPr>
    </w:p>
    <w:p w14:paraId="4555C12A" w14:textId="77777777" w:rsidR="00853A22" w:rsidRPr="00221943" w:rsidRDefault="00853A22" w:rsidP="00E45932">
      <w:pPr>
        <w:pStyle w:val="Lijstalinea"/>
        <w:widowControl w:val="0"/>
        <w:spacing w:line="240" w:lineRule="atLeast"/>
        <w:ind w:left="0"/>
        <w:rPr>
          <w:rFonts w:asciiTheme="minorHAnsi" w:hAnsiTheme="minorHAnsi"/>
          <w:sz w:val="20"/>
        </w:rPr>
      </w:pPr>
    </w:p>
    <w:p w14:paraId="266ACDF0" w14:textId="77777777" w:rsidR="001573DA" w:rsidRPr="00221943" w:rsidRDefault="00BA357C" w:rsidP="00E45932">
      <w:pPr>
        <w:pStyle w:val="Lijstalinea"/>
        <w:widowControl w:val="0"/>
        <w:spacing w:line="240" w:lineRule="atLeast"/>
        <w:ind w:left="0"/>
        <w:rPr>
          <w:rFonts w:asciiTheme="minorHAnsi" w:hAnsiTheme="minorHAnsi"/>
          <w:sz w:val="20"/>
        </w:rPr>
      </w:pPr>
      <w:r w:rsidRPr="00221943">
        <w:rPr>
          <w:rFonts w:asciiTheme="minorHAnsi" w:hAnsiTheme="minorHAnsi"/>
          <w:sz w:val="20"/>
        </w:rPr>
        <w:t>Aldus naar waarheid ondertekend</w:t>
      </w:r>
    </w:p>
    <w:p w14:paraId="7F29B68C" w14:textId="77777777" w:rsidR="007345FD" w:rsidRDefault="007345FD" w:rsidP="00E45932">
      <w:pPr>
        <w:pStyle w:val="Lijstalinea"/>
        <w:widowControl w:val="0"/>
        <w:spacing w:line="240" w:lineRule="atLeast"/>
        <w:ind w:left="0"/>
        <w:rPr>
          <w:rFonts w:asciiTheme="minorHAnsi" w:hAnsiTheme="minorHAnsi"/>
          <w:sz w:val="20"/>
        </w:rPr>
      </w:pPr>
    </w:p>
    <w:p w14:paraId="6A1E51BC" w14:textId="7BA4DFC6" w:rsidR="001573DA" w:rsidRPr="00221943" w:rsidRDefault="00BA357C" w:rsidP="00E45932">
      <w:pPr>
        <w:pStyle w:val="Lijstalinea"/>
        <w:widowControl w:val="0"/>
        <w:spacing w:line="240" w:lineRule="atLeast"/>
        <w:ind w:left="0"/>
        <w:rPr>
          <w:rFonts w:asciiTheme="minorHAnsi" w:hAnsiTheme="minorHAnsi"/>
          <w:sz w:val="20"/>
        </w:rPr>
      </w:pPr>
      <w:r w:rsidRPr="00221943">
        <w:rPr>
          <w:rFonts w:asciiTheme="minorHAnsi" w:hAnsiTheme="minorHAnsi"/>
          <w:sz w:val="20"/>
        </w:rPr>
        <w:t>op</w:t>
      </w:r>
      <w:r w:rsidR="001573DA" w:rsidRPr="00221943">
        <w:rPr>
          <w:rFonts w:asciiTheme="minorHAnsi" w:hAnsiTheme="minorHAnsi"/>
          <w:sz w:val="20"/>
        </w:rPr>
        <w:t xml:space="preserve"> </w:t>
      </w:r>
      <w:r w:rsidRPr="00221943">
        <w:rPr>
          <w:rFonts w:asciiTheme="minorHAnsi" w:hAnsiTheme="minorHAnsi"/>
          <w:sz w:val="20"/>
        </w:rPr>
        <w:t>d.d.</w:t>
      </w:r>
      <w:r w:rsidR="007345FD">
        <w:rPr>
          <w:rFonts w:asciiTheme="minorHAnsi" w:hAnsiTheme="minorHAnsi"/>
          <w:sz w:val="20"/>
        </w:rPr>
        <w:t xml:space="preserve"> </w:t>
      </w:r>
      <w:r w:rsidR="001C68E1">
        <w:rPr>
          <w:rFonts w:asciiTheme="minorHAnsi" w:hAnsiTheme="minorHAnsi"/>
          <w:sz w:val="20"/>
        </w:rPr>
        <w:t>………………………………….</w:t>
      </w:r>
      <w:r w:rsidR="00853A22">
        <w:rPr>
          <w:rFonts w:asciiTheme="minorHAnsi" w:hAnsiTheme="minorHAnsi"/>
          <w:sz w:val="20"/>
        </w:rPr>
        <w:t xml:space="preserve"> </w:t>
      </w:r>
      <w:r w:rsidRPr="00221943">
        <w:rPr>
          <w:rFonts w:asciiTheme="minorHAnsi" w:hAnsiTheme="minorHAnsi"/>
          <w:sz w:val="20"/>
        </w:rPr>
        <w:t xml:space="preserve">(datum), </w:t>
      </w:r>
    </w:p>
    <w:p w14:paraId="6D79DB8F" w14:textId="77777777" w:rsidR="007345FD" w:rsidRDefault="007345FD" w:rsidP="00E45932">
      <w:pPr>
        <w:pStyle w:val="Lijstalinea"/>
        <w:widowControl w:val="0"/>
        <w:spacing w:line="240" w:lineRule="atLeast"/>
        <w:ind w:left="0"/>
        <w:rPr>
          <w:rFonts w:asciiTheme="minorHAnsi" w:hAnsiTheme="minorHAnsi"/>
          <w:sz w:val="20"/>
        </w:rPr>
      </w:pPr>
    </w:p>
    <w:p w14:paraId="140AEAC7" w14:textId="7E4D105E" w:rsidR="00E45932" w:rsidRPr="00221943" w:rsidRDefault="00853A22" w:rsidP="00E45932">
      <w:pPr>
        <w:pStyle w:val="Lijstalinea"/>
        <w:widowControl w:val="0"/>
        <w:spacing w:line="240" w:lineRule="atLeast"/>
        <w:ind w:left="0"/>
        <w:rPr>
          <w:rFonts w:asciiTheme="minorHAnsi" w:hAnsiTheme="minorHAnsi"/>
          <w:sz w:val="20"/>
        </w:rPr>
      </w:pPr>
      <w:r>
        <w:rPr>
          <w:rFonts w:asciiTheme="minorHAnsi" w:hAnsiTheme="minorHAnsi"/>
          <w:sz w:val="20"/>
        </w:rPr>
        <w:t>t</w:t>
      </w:r>
      <w:r w:rsidR="00BA357C" w:rsidRPr="00221943">
        <w:rPr>
          <w:rFonts w:asciiTheme="minorHAnsi" w:hAnsiTheme="minorHAnsi"/>
          <w:sz w:val="20"/>
        </w:rPr>
        <w:t>e</w:t>
      </w:r>
      <w:r w:rsidR="007345FD">
        <w:rPr>
          <w:rFonts w:asciiTheme="minorHAnsi" w:hAnsiTheme="minorHAnsi"/>
          <w:sz w:val="20"/>
        </w:rPr>
        <w:t xml:space="preserve"> </w:t>
      </w:r>
      <w:r w:rsidR="001C68E1">
        <w:rPr>
          <w:rFonts w:asciiTheme="minorHAnsi" w:hAnsiTheme="minorHAnsi"/>
          <w:sz w:val="20"/>
        </w:rPr>
        <w:t>………………………………….</w:t>
      </w:r>
      <w:r>
        <w:rPr>
          <w:rFonts w:asciiTheme="minorHAnsi" w:hAnsiTheme="minorHAnsi"/>
          <w:sz w:val="20"/>
        </w:rPr>
        <w:t xml:space="preserve"> </w:t>
      </w:r>
      <w:r w:rsidR="00BA357C" w:rsidRPr="00221943">
        <w:rPr>
          <w:rFonts w:asciiTheme="minorHAnsi" w:hAnsiTheme="minorHAnsi"/>
          <w:sz w:val="20"/>
        </w:rPr>
        <w:t>plaats),</w:t>
      </w:r>
    </w:p>
    <w:p w14:paraId="61282B3A" w14:textId="77777777" w:rsidR="007345FD" w:rsidRDefault="007345FD" w:rsidP="00A865F8">
      <w:pPr>
        <w:pStyle w:val="Lijstalinea"/>
        <w:widowControl w:val="0"/>
        <w:spacing w:line="240" w:lineRule="atLeast"/>
        <w:ind w:left="0"/>
        <w:rPr>
          <w:rFonts w:asciiTheme="minorHAnsi" w:hAnsiTheme="minorHAnsi"/>
          <w:sz w:val="20"/>
        </w:rPr>
      </w:pPr>
    </w:p>
    <w:p w14:paraId="1D3AEC96" w14:textId="76E8EF10" w:rsidR="007345FD" w:rsidRDefault="00A865F8" w:rsidP="00A865F8">
      <w:pPr>
        <w:pStyle w:val="Lijstalinea"/>
        <w:widowControl w:val="0"/>
        <w:spacing w:line="240" w:lineRule="atLeast"/>
        <w:ind w:left="0"/>
        <w:rPr>
          <w:rFonts w:asciiTheme="minorHAnsi" w:hAnsiTheme="minorHAnsi"/>
          <w:sz w:val="20"/>
        </w:rPr>
      </w:pPr>
      <w:r w:rsidRPr="00221943">
        <w:rPr>
          <w:rFonts w:asciiTheme="minorHAnsi" w:hAnsiTheme="minorHAnsi"/>
          <w:sz w:val="20"/>
        </w:rPr>
        <w:t>d</w:t>
      </w:r>
      <w:r w:rsidR="00BA357C" w:rsidRPr="00221943">
        <w:rPr>
          <w:rFonts w:asciiTheme="minorHAnsi" w:hAnsiTheme="minorHAnsi"/>
          <w:sz w:val="20"/>
        </w:rPr>
        <w:t>oo</w:t>
      </w:r>
      <w:r w:rsidR="00DB5BAA" w:rsidRPr="00221943">
        <w:rPr>
          <w:rFonts w:asciiTheme="minorHAnsi" w:hAnsiTheme="minorHAnsi"/>
          <w:sz w:val="20"/>
        </w:rPr>
        <w:t xml:space="preserve">r </w:t>
      </w:r>
      <w:r w:rsidR="001C68E1">
        <w:rPr>
          <w:rFonts w:asciiTheme="minorHAnsi" w:hAnsiTheme="minorHAnsi"/>
          <w:sz w:val="20"/>
        </w:rPr>
        <w:t>………………………………….</w:t>
      </w:r>
      <w:r w:rsidR="00802023">
        <w:rPr>
          <w:rFonts w:asciiTheme="minorHAnsi" w:hAnsiTheme="minorHAnsi"/>
          <w:sz w:val="20"/>
        </w:rPr>
        <w:t xml:space="preserve"> </w:t>
      </w:r>
      <w:r w:rsidR="00BA357C" w:rsidRPr="00221943">
        <w:rPr>
          <w:rFonts w:asciiTheme="minorHAnsi" w:hAnsiTheme="minorHAnsi"/>
          <w:sz w:val="20"/>
        </w:rPr>
        <w:t>(naam</w:t>
      </w:r>
      <w:r w:rsidR="00DB5BAA" w:rsidRPr="00221943">
        <w:rPr>
          <w:rFonts w:asciiTheme="minorHAnsi" w:hAnsiTheme="minorHAnsi"/>
          <w:sz w:val="20"/>
        </w:rPr>
        <w:t>/</w:t>
      </w:r>
      <w:r w:rsidR="00BA357C" w:rsidRPr="00221943">
        <w:rPr>
          <w:rFonts w:asciiTheme="minorHAnsi" w:hAnsiTheme="minorHAnsi"/>
          <w:sz w:val="20"/>
        </w:rPr>
        <w:t>namen relevante e/o bevoegde functionaris(sen))</w:t>
      </w:r>
      <w:r w:rsidR="00802023">
        <w:rPr>
          <w:rFonts w:asciiTheme="minorHAnsi" w:hAnsiTheme="minorHAnsi"/>
          <w:sz w:val="20"/>
        </w:rPr>
        <w:t xml:space="preserve">, </w:t>
      </w:r>
    </w:p>
    <w:p w14:paraId="2BE40901" w14:textId="77777777" w:rsidR="007345FD" w:rsidRDefault="007345FD" w:rsidP="001C68E1">
      <w:pPr>
        <w:pStyle w:val="Lijstalinea"/>
        <w:widowControl w:val="0"/>
        <w:spacing w:line="240" w:lineRule="atLeast"/>
        <w:ind w:left="0"/>
        <w:rPr>
          <w:rFonts w:asciiTheme="minorHAnsi" w:hAnsiTheme="minorHAnsi"/>
          <w:sz w:val="20"/>
        </w:rPr>
      </w:pPr>
    </w:p>
    <w:p w14:paraId="195AB7DB" w14:textId="5D0F37FF" w:rsidR="001C68E1" w:rsidRDefault="00BA357C" w:rsidP="001C68E1">
      <w:pPr>
        <w:pStyle w:val="Lijstalinea"/>
        <w:widowControl w:val="0"/>
        <w:spacing w:line="240" w:lineRule="atLeast"/>
        <w:ind w:left="0"/>
        <w:rPr>
          <w:rFonts w:asciiTheme="minorHAnsi" w:hAnsiTheme="minorHAnsi"/>
          <w:sz w:val="20"/>
        </w:rPr>
      </w:pPr>
      <w:r w:rsidRPr="00221943">
        <w:rPr>
          <w:rFonts w:asciiTheme="minorHAnsi" w:hAnsiTheme="minorHAnsi"/>
          <w:sz w:val="20"/>
        </w:rPr>
        <w:t>in de functie van</w:t>
      </w:r>
      <w:r w:rsidR="007345FD">
        <w:rPr>
          <w:rFonts w:asciiTheme="minorHAnsi" w:hAnsiTheme="minorHAnsi"/>
          <w:sz w:val="20"/>
        </w:rPr>
        <w:t xml:space="preserve"> </w:t>
      </w:r>
      <w:r w:rsidR="001C68E1">
        <w:rPr>
          <w:rFonts w:asciiTheme="minorHAnsi" w:hAnsiTheme="minorHAnsi"/>
          <w:sz w:val="20"/>
        </w:rPr>
        <w:t>………………………………….</w:t>
      </w:r>
      <w:r w:rsidR="00802023">
        <w:rPr>
          <w:rFonts w:asciiTheme="minorHAnsi" w:hAnsiTheme="minorHAnsi"/>
          <w:sz w:val="20"/>
        </w:rPr>
        <w:t xml:space="preserve"> (functie)</w:t>
      </w:r>
    </w:p>
    <w:p w14:paraId="634CFB45" w14:textId="77777777" w:rsidR="007345FD" w:rsidRDefault="007345FD" w:rsidP="00A31954">
      <w:pPr>
        <w:pStyle w:val="Lijstalinea"/>
        <w:widowControl w:val="0"/>
        <w:spacing w:line="240" w:lineRule="atLeast"/>
        <w:ind w:left="0"/>
        <w:rPr>
          <w:rFonts w:asciiTheme="minorHAnsi" w:hAnsiTheme="minorHAnsi"/>
          <w:sz w:val="20"/>
        </w:rPr>
      </w:pPr>
    </w:p>
    <w:p w14:paraId="4B497A2B" w14:textId="663A3D42" w:rsidR="00A31954" w:rsidRPr="00221943" w:rsidRDefault="00BA357C" w:rsidP="00A31954">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bij </w:t>
      </w:r>
      <w:r w:rsidR="001C68E1">
        <w:rPr>
          <w:rFonts w:asciiTheme="minorHAnsi" w:hAnsiTheme="minorHAnsi"/>
          <w:sz w:val="20"/>
        </w:rPr>
        <w:t>………………………………….</w:t>
      </w:r>
      <w:r w:rsidR="007345FD">
        <w:rPr>
          <w:rFonts w:asciiTheme="minorHAnsi" w:hAnsiTheme="minorHAnsi"/>
          <w:sz w:val="20"/>
        </w:rPr>
        <w:t xml:space="preserve"> </w:t>
      </w:r>
      <w:r w:rsidR="00AD409E" w:rsidRPr="00221943">
        <w:rPr>
          <w:rFonts w:asciiTheme="minorHAnsi" w:hAnsiTheme="minorHAnsi"/>
          <w:sz w:val="20"/>
        </w:rPr>
        <w:t>(</w:t>
      </w:r>
      <w:r w:rsidRPr="00221943">
        <w:rPr>
          <w:rFonts w:asciiTheme="minorHAnsi" w:hAnsiTheme="minorHAnsi"/>
          <w:sz w:val="20"/>
        </w:rPr>
        <w:t xml:space="preserve">organisatie </w:t>
      </w:r>
      <w:r w:rsidR="00AD409E" w:rsidRPr="00221943">
        <w:rPr>
          <w:rFonts w:asciiTheme="minorHAnsi" w:hAnsiTheme="minorHAnsi"/>
          <w:sz w:val="20"/>
        </w:rPr>
        <w:t>opdrachtgever van het referentieproject</w:t>
      </w:r>
      <w:bookmarkStart w:id="5" w:name="_Toc221095176"/>
      <w:r w:rsidR="00AD409E" w:rsidRPr="00221943">
        <w:rPr>
          <w:rFonts w:asciiTheme="minorHAnsi" w:hAnsiTheme="minorHAnsi"/>
          <w:sz w:val="20"/>
        </w:rPr>
        <w:t>)</w:t>
      </w:r>
    </w:p>
    <w:p w14:paraId="304D664F" w14:textId="77777777" w:rsidR="00A31954" w:rsidRPr="00221943" w:rsidRDefault="00A31954" w:rsidP="00A31954">
      <w:pPr>
        <w:pStyle w:val="Lijstalinea"/>
        <w:widowControl w:val="0"/>
        <w:spacing w:line="240" w:lineRule="atLeast"/>
        <w:ind w:left="0"/>
        <w:rPr>
          <w:rFonts w:asciiTheme="minorHAnsi" w:hAnsiTheme="minorHAnsi"/>
          <w:sz w:val="20"/>
        </w:rPr>
      </w:pPr>
    </w:p>
    <w:p w14:paraId="444A53F9" w14:textId="77777777" w:rsidR="00A31954" w:rsidRPr="00221943" w:rsidRDefault="00A31954" w:rsidP="00A31954">
      <w:pPr>
        <w:pStyle w:val="Lijstalinea"/>
        <w:widowControl w:val="0"/>
        <w:spacing w:line="240" w:lineRule="atLeast"/>
        <w:ind w:left="0"/>
        <w:rPr>
          <w:rFonts w:asciiTheme="minorHAnsi" w:hAnsiTheme="minorHAnsi"/>
          <w:sz w:val="20"/>
        </w:rPr>
      </w:pPr>
    </w:p>
    <w:p w14:paraId="06F9CBF3" w14:textId="77777777" w:rsidR="00AD409E" w:rsidRPr="00221943" w:rsidRDefault="00AD409E" w:rsidP="00A31954">
      <w:pPr>
        <w:pStyle w:val="Lijstalinea"/>
        <w:widowControl w:val="0"/>
        <w:spacing w:line="240" w:lineRule="atLeast"/>
        <w:ind w:left="0"/>
        <w:rPr>
          <w:rFonts w:asciiTheme="minorHAnsi" w:hAnsiTheme="minorHAnsi"/>
          <w:sz w:val="20"/>
        </w:rPr>
      </w:pPr>
    </w:p>
    <w:p w14:paraId="70F1AB9C" w14:textId="35E82DEC" w:rsidR="00BA357C" w:rsidRPr="00221943" w:rsidRDefault="001C68E1" w:rsidP="00A31954">
      <w:pPr>
        <w:pStyle w:val="Lijstalinea"/>
        <w:widowControl w:val="0"/>
        <w:spacing w:line="240" w:lineRule="atLeast"/>
        <w:ind w:left="0"/>
        <w:rPr>
          <w:rFonts w:asciiTheme="minorHAnsi" w:hAnsiTheme="minorHAnsi"/>
          <w:sz w:val="20"/>
        </w:rPr>
      </w:pPr>
      <w:r>
        <w:rPr>
          <w:rFonts w:asciiTheme="minorHAnsi" w:hAnsiTheme="minorHAnsi"/>
          <w:sz w:val="20"/>
        </w:rPr>
        <w:t>………………………………….</w:t>
      </w:r>
      <w:r w:rsidR="007345FD">
        <w:rPr>
          <w:rFonts w:asciiTheme="minorHAnsi" w:hAnsiTheme="minorHAnsi"/>
          <w:sz w:val="20"/>
        </w:rPr>
        <w:t xml:space="preserve"> </w:t>
      </w:r>
      <w:bookmarkEnd w:id="5"/>
      <w:r w:rsidR="00BA357C" w:rsidRPr="00221943">
        <w:rPr>
          <w:rFonts w:asciiTheme="minorHAnsi" w:hAnsiTheme="minorHAnsi"/>
          <w:sz w:val="20"/>
        </w:rPr>
        <w:t xml:space="preserve">(handtekening(en) relevante e/o bevoegde functionaris(sen) van organisatie </w:t>
      </w:r>
      <w:r w:rsidR="00A31954" w:rsidRPr="00221943">
        <w:rPr>
          <w:rFonts w:asciiTheme="minorHAnsi" w:hAnsiTheme="minorHAnsi"/>
          <w:sz w:val="20"/>
        </w:rPr>
        <w:t xml:space="preserve">opdrachtgever waar het referentieproject voor is </w:t>
      </w:r>
      <w:r w:rsidR="00BA357C" w:rsidRPr="00221943">
        <w:rPr>
          <w:rFonts w:asciiTheme="minorHAnsi" w:hAnsiTheme="minorHAnsi"/>
          <w:sz w:val="20"/>
        </w:rPr>
        <w:t>uitgevoerd)</w:t>
      </w:r>
      <w:bookmarkEnd w:id="0"/>
      <w:bookmarkEnd w:id="1"/>
    </w:p>
    <w:sectPr w:rsidR="00BA357C" w:rsidRPr="0022194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D6106" w14:textId="77777777" w:rsidR="00F416F5" w:rsidRDefault="00F416F5" w:rsidP="00F91A8A">
      <w:pPr>
        <w:spacing w:line="240" w:lineRule="auto"/>
      </w:pPr>
      <w:r>
        <w:separator/>
      </w:r>
    </w:p>
  </w:endnote>
  <w:endnote w:type="continuationSeparator" w:id="0">
    <w:p w14:paraId="249B2CC8" w14:textId="77777777" w:rsidR="00F416F5" w:rsidRDefault="00F416F5" w:rsidP="00F91A8A">
      <w:pPr>
        <w:spacing w:line="240" w:lineRule="auto"/>
      </w:pPr>
      <w:r>
        <w:continuationSeparator/>
      </w:r>
    </w:p>
  </w:endnote>
  <w:endnote w:type="continuationNotice" w:id="1">
    <w:p w14:paraId="73E14A30" w14:textId="77777777" w:rsidR="00F416F5" w:rsidRDefault="00F416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DB6A2" w14:textId="3B1B3ABF" w:rsidR="00F91A8A" w:rsidRPr="00903705" w:rsidRDefault="003450F9" w:rsidP="003450F9">
    <w:pPr>
      <w:pStyle w:val="Voettekst"/>
      <w:spacing w:line="240" w:lineRule="auto"/>
      <w:rPr>
        <w:rStyle w:val="DuidelijkcitaatChar"/>
        <w:sz w:val="16"/>
        <w:szCs w:val="16"/>
      </w:rPr>
    </w:pPr>
    <w:r w:rsidRPr="00946769">
      <w:rPr>
        <w:rStyle w:val="DuidelijkcitaatChar"/>
        <w:sz w:val="16"/>
        <w:szCs w:val="16"/>
      </w:rPr>
      <w:t>Selectieleidraad - Europese niet openbare aanbesteding - Onderhoud civiele kunstwerken</w:t>
    </w:r>
    <w:r w:rsidR="00D90AF3" w:rsidRPr="003450F9">
      <w:rPr>
        <w:rStyle w:val="DuidelijkcitaatChar"/>
        <w:sz w:val="16"/>
        <w:szCs w:val="16"/>
      </w:rPr>
      <w:tab/>
    </w:r>
    <w:r w:rsidR="00D90AF3" w:rsidRPr="00903705">
      <w:rPr>
        <w:rStyle w:val="DuidelijkcitaatChar"/>
        <w:sz w:val="16"/>
        <w:szCs w:val="16"/>
      </w:rPr>
      <w:t xml:space="preserve">Pagina </w:t>
    </w:r>
    <w:r w:rsidR="00D90AF3" w:rsidRPr="00903705">
      <w:rPr>
        <w:rStyle w:val="DuidelijkcitaatChar"/>
        <w:sz w:val="16"/>
        <w:szCs w:val="16"/>
      </w:rPr>
      <w:fldChar w:fldCharType="begin"/>
    </w:r>
    <w:r w:rsidR="00D90AF3" w:rsidRPr="00903705">
      <w:rPr>
        <w:rStyle w:val="DuidelijkcitaatChar"/>
        <w:sz w:val="16"/>
        <w:szCs w:val="16"/>
      </w:rPr>
      <w:instrText>PAGE</w:instrText>
    </w:r>
    <w:r w:rsidR="00D90AF3" w:rsidRPr="00903705">
      <w:rPr>
        <w:rStyle w:val="DuidelijkcitaatChar"/>
        <w:sz w:val="16"/>
        <w:szCs w:val="16"/>
      </w:rPr>
      <w:fldChar w:fldCharType="separate"/>
    </w:r>
    <w:r w:rsidR="00D90AF3" w:rsidRPr="00903705">
      <w:rPr>
        <w:rStyle w:val="DuidelijkcitaatChar"/>
        <w:sz w:val="16"/>
        <w:szCs w:val="16"/>
      </w:rPr>
      <w:t>1</w:t>
    </w:r>
    <w:r w:rsidR="00D90AF3" w:rsidRPr="00903705">
      <w:rPr>
        <w:rStyle w:val="DuidelijkcitaatChar"/>
        <w:sz w:val="16"/>
        <w:szCs w:val="16"/>
      </w:rPr>
      <w:fldChar w:fldCharType="end"/>
    </w:r>
    <w:r w:rsidR="00D90AF3" w:rsidRPr="00903705">
      <w:rPr>
        <w:rStyle w:val="DuidelijkcitaatChar"/>
        <w:sz w:val="16"/>
        <w:szCs w:val="16"/>
      </w:rPr>
      <w:t xml:space="preserve"> van </w:t>
    </w:r>
    <w:r w:rsidR="00D90AF3" w:rsidRPr="00903705">
      <w:rPr>
        <w:rStyle w:val="DuidelijkcitaatChar"/>
        <w:sz w:val="16"/>
        <w:szCs w:val="16"/>
      </w:rPr>
      <w:fldChar w:fldCharType="begin"/>
    </w:r>
    <w:r w:rsidR="00D90AF3" w:rsidRPr="00903705">
      <w:rPr>
        <w:rStyle w:val="DuidelijkcitaatChar"/>
        <w:sz w:val="16"/>
        <w:szCs w:val="16"/>
      </w:rPr>
      <w:instrText>NUMPAGES</w:instrText>
    </w:r>
    <w:r w:rsidR="00D90AF3" w:rsidRPr="00903705">
      <w:rPr>
        <w:rStyle w:val="DuidelijkcitaatChar"/>
        <w:sz w:val="16"/>
        <w:szCs w:val="16"/>
      </w:rPr>
      <w:fldChar w:fldCharType="separate"/>
    </w:r>
    <w:r w:rsidR="00D90AF3" w:rsidRPr="00903705">
      <w:rPr>
        <w:rStyle w:val="DuidelijkcitaatChar"/>
        <w:sz w:val="16"/>
        <w:szCs w:val="16"/>
      </w:rPr>
      <w:t>1</w:t>
    </w:r>
    <w:r w:rsidR="00D90AF3" w:rsidRPr="00903705">
      <w:rPr>
        <w:rStyle w:val="DuidelijkcitaatCha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B4E53" w14:textId="77777777" w:rsidR="00F416F5" w:rsidRDefault="00F416F5" w:rsidP="00F91A8A">
      <w:pPr>
        <w:spacing w:line="240" w:lineRule="auto"/>
      </w:pPr>
      <w:r>
        <w:separator/>
      </w:r>
    </w:p>
  </w:footnote>
  <w:footnote w:type="continuationSeparator" w:id="0">
    <w:p w14:paraId="17052789" w14:textId="77777777" w:rsidR="00F416F5" w:rsidRDefault="00F416F5" w:rsidP="00F91A8A">
      <w:pPr>
        <w:spacing w:line="240" w:lineRule="auto"/>
      </w:pPr>
      <w:r>
        <w:continuationSeparator/>
      </w:r>
    </w:p>
  </w:footnote>
  <w:footnote w:type="continuationNotice" w:id="1">
    <w:p w14:paraId="5F8A8781" w14:textId="77777777" w:rsidR="00F416F5" w:rsidRDefault="00F416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86EC" w14:textId="569F5AD3" w:rsidR="003D2288" w:rsidRPr="00D90AF3" w:rsidRDefault="003D2288" w:rsidP="003D2288">
    <w:pPr>
      <w:pStyle w:val="Voettekst"/>
      <w:jc w:val="right"/>
      <w:rPr>
        <w:szCs w:val="16"/>
      </w:rPr>
    </w:pPr>
    <w:r w:rsidRPr="00345415">
      <w:rPr>
        <w:rStyle w:val="DuidelijkcitaatChar"/>
        <w:sz w:val="16"/>
        <w:szCs w:val="16"/>
      </w:rPr>
      <w:t xml:space="preserve">Bijlage </w:t>
    </w:r>
    <w:r w:rsidR="00564E73">
      <w:rPr>
        <w:rStyle w:val="DuidelijkcitaatChar"/>
        <w:sz w:val="16"/>
        <w:szCs w:val="16"/>
      </w:rPr>
      <w:t>6</w:t>
    </w:r>
    <w:r w:rsidRPr="00345415">
      <w:rPr>
        <w:rStyle w:val="DuidelijkcitaatChar"/>
        <w:sz w:val="16"/>
        <w:szCs w:val="16"/>
      </w:rPr>
      <w:t xml:space="preserve"> - Referentieblad voor </w:t>
    </w:r>
    <w:r>
      <w:rPr>
        <w:rStyle w:val="DuidelijkcitaatChar"/>
        <w:sz w:val="16"/>
        <w:szCs w:val="16"/>
      </w:rPr>
      <w:t>Selectiecriterium SC.</w:t>
    </w:r>
    <w:r w:rsidR="00564E73">
      <w:rPr>
        <w:rStyle w:val="DuidelijkcitaatChar"/>
        <w:sz w:val="16"/>
        <w:szCs w:val="16"/>
      </w:rPr>
      <w:t>2</w:t>
    </w:r>
    <w:r>
      <w:rPr>
        <w:rStyle w:val="DuidelijkcitaatChar"/>
        <w:sz w:val="16"/>
        <w:szCs w:val="16"/>
      </w:rPr>
      <w:t xml:space="preserve"> </w:t>
    </w:r>
    <w:r w:rsidR="00302EEF">
      <w:rPr>
        <w:rStyle w:val="DuidelijkcitaatChar"/>
        <w:sz w:val="16"/>
        <w:szCs w:val="16"/>
      </w:rPr>
      <w:t>‘</w:t>
    </w:r>
    <w:r w:rsidR="00564E73">
      <w:rPr>
        <w:rStyle w:val="DuidelijkcitaatChar"/>
        <w:sz w:val="16"/>
        <w:szCs w:val="16"/>
      </w:rPr>
      <w:t xml:space="preserve">Uitvoeren conserveringswerkzaamheden stalen leuningen aan civiele </w:t>
    </w:r>
    <w:r w:rsidR="003450F9">
      <w:rPr>
        <w:rStyle w:val="DuidelijkcitaatChar"/>
        <w:sz w:val="16"/>
        <w:szCs w:val="16"/>
      </w:rPr>
      <w:t>kunstwerken</w:t>
    </w:r>
    <w:r w:rsidR="00564E73">
      <w:rPr>
        <w:rStyle w:val="DuidelijkcitaatChar"/>
        <w:sz w:val="16"/>
        <w:szCs w:val="16"/>
      </w:rPr>
      <w:t>’</w:t>
    </w:r>
  </w:p>
  <w:p w14:paraId="08B2C085" w14:textId="77777777" w:rsidR="003D2288" w:rsidRDefault="003D228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678"/>
    <w:multiLevelType w:val="hybridMultilevel"/>
    <w:tmpl w:val="50787864"/>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 w15:restartNumberingAfterBreak="0">
    <w:nsid w:val="0B6C591B"/>
    <w:multiLevelType w:val="hybridMultilevel"/>
    <w:tmpl w:val="48FE9500"/>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1086277B"/>
    <w:multiLevelType w:val="hybridMultilevel"/>
    <w:tmpl w:val="95CE7E8C"/>
    <w:lvl w:ilvl="0" w:tplc="CF20AA9C">
      <w:numFmt w:val="bullet"/>
      <w:lvlText w:val=""/>
      <w:lvlJc w:val="left"/>
      <w:pPr>
        <w:ind w:left="1068" w:hanging="360"/>
      </w:pPr>
      <w:rPr>
        <w:rFonts w:ascii="Symbol" w:eastAsia="Times New Roman" w:hAnsi="Symbol"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16200976"/>
    <w:multiLevelType w:val="hybridMultilevel"/>
    <w:tmpl w:val="45ECC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1513879"/>
    <w:multiLevelType w:val="multilevel"/>
    <w:tmpl w:val="7E5274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7CC4F97"/>
    <w:multiLevelType w:val="hybridMultilevel"/>
    <w:tmpl w:val="16983F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0943FBB"/>
    <w:multiLevelType w:val="hybridMultilevel"/>
    <w:tmpl w:val="65F83D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A3642F"/>
    <w:multiLevelType w:val="hybridMultilevel"/>
    <w:tmpl w:val="23189A9C"/>
    <w:lvl w:ilvl="0" w:tplc="0413000F">
      <w:start w:val="1"/>
      <w:numFmt w:val="decimal"/>
      <w:lvlText w:val="%1."/>
      <w:lvlJc w:val="left"/>
      <w:pPr>
        <w:tabs>
          <w:tab w:val="num" w:pos="972"/>
        </w:tabs>
        <w:ind w:left="459" w:firstLine="153"/>
      </w:pPr>
      <w:rPr>
        <w:rFonts w:hint="default"/>
      </w:rPr>
    </w:lvl>
    <w:lvl w:ilvl="1" w:tplc="FFFFFFFF" w:tentative="1">
      <w:start w:val="1"/>
      <w:numFmt w:val="bullet"/>
      <w:lvlText w:val="o"/>
      <w:lvlJc w:val="left"/>
      <w:pPr>
        <w:tabs>
          <w:tab w:val="num" w:pos="1332"/>
        </w:tabs>
        <w:ind w:left="1332" w:hanging="360"/>
      </w:pPr>
      <w:rPr>
        <w:rFonts w:ascii="Courier New" w:hAnsi="Courier New" w:cs="Courier New" w:hint="default"/>
      </w:rPr>
    </w:lvl>
    <w:lvl w:ilvl="2" w:tplc="FFFFFFFF" w:tentative="1">
      <w:start w:val="1"/>
      <w:numFmt w:val="bullet"/>
      <w:lvlText w:val=""/>
      <w:lvlJc w:val="left"/>
      <w:pPr>
        <w:tabs>
          <w:tab w:val="num" w:pos="2052"/>
        </w:tabs>
        <w:ind w:left="2052" w:hanging="360"/>
      </w:pPr>
      <w:rPr>
        <w:rFonts w:ascii="Wingdings" w:hAnsi="Wingdings" w:hint="default"/>
      </w:rPr>
    </w:lvl>
    <w:lvl w:ilvl="3" w:tplc="FFFFFFFF" w:tentative="1">
      <w:start w:val="1"/>
      <w:numFmt w:val="bullet"/>
      <w:lvlText w:val=""/>
      <w:lvlJc w:val="left"/>
      <w:pPr>
        <w:tabs>
          <w:tab w:val="num" w:pos="2772"/>
        </w:tabs>
        <w:ind w:left="2772" w:hanging="360"/>
      </w:pPr>
      <w:rPr>
        <w:rFonts w:ascii="Symbol" w:hAnsi="Symbol" w:hint="default"/>
      </w:rPr>
    </w:lvl>
    <w:lvl w:ilvl="4" w:tplc="FFFFFFFF" w:tentative="1">
      <w:start w:val="1"/>
      <w:numFmt w:val="bullet"/>
      <w:lvlText w:val="o"/>
      <w:lvlJc w:val="left"/>
      <w:pPr>
        <w:tabs>
          <w:tab w:val="num" w:pos="3492"/>
        </w:tabs>
        <w:ind w:left="3492" w:hanging="360"/>
      </w:pPr>
      <w:rPr>
        <w:rFonts w:ascii="Courier New" w:hAnsi="Courier New" w:cs="Courier New" w:hint="default"/>
      </w:rPr>
    </w:lvl>
    <w:lvl w:ilvl="5" w:tplc="FFFFFFFF" w:tentative="1">
      <w:start w:val="1"/>
      <w:numFmt w:val="bullet"/>
      <w:lvlText w:val=""/>
      <w:lvlJc w:val="left"/>
      <w:pPr>
        <w:tabs>
          <w:tab w:val="num" w:pos="4212"/>
        </w:tabs>
        <w:ind w:left="4212" w:hanging="360"/>
      </w:pPr>
      <w:rPr>
        <w:rFonts w:ascii="Wingdings" w:hAnsi="Wingdings" w:hint="default"/>
      </w:rPr>
    </w:lvl>
    <w:lvl w:ilvl="6" w:tplc="FFFFFFFF" w:tentative="1">
      <w:start w:val="1"/>
      <w:numFmt w:val="bullet"/>
      <w:lvlText w:val=""/>
      <w:lvlJc w:val="left"/>
      <w:pPr>
        <w:tabs>
          <w:tab w:val="num" w:pos="4932"/>
        </w:tabs>
        <w:ind w:left="4932" w:hanging="360"/>
      </w:pPr>
      <w:rPr>
        <w:rFonts w:ascii="Symbol" w:hAnsi="Symbol" w:hint="default"/>
      </w:rPr>
    </w:lvl>
    <w:lvl w:ilvl="7" w:tplc="FFFFFFFF" w:tentative="1">
      <w:start w:val="1"/>
      <w:numFmt w:val="bullet"/>
      <w:lvlText w:val="o"/>
      <w:lvlJc w:val="left"/>
      <w:pPr>
        <w:tabs>
          <w:tab w:val="num" w:pos="5652"/>
        </w:tabs>
        <w:ind w:left="5652" w:hanging="360"/>
      </w:pPr>
      <w:rPr>
        <w:rFonts w:ascii="Courier New" w:hAnsi="Courier New" w:cs="Courier New" w:hint="default"/>
      </w:rPr>
    </w:lvl>
    <w:lvl w:ilvl="8" w:tplc="FFFFFFFF" w:tentative="1">
      <w:start w:val="1"/>
      <w:numFmt w:val="bullet"/>
      <w:lvlText w:val=""/>
      <w:lvlJc w:val="left"/>
      <w:pPr>
        <w:tabs>
          <w:tab w:val="num" w:pos="6372"/>
        </w:tabs>
        <w:ind w:left="6372" w:hanging="360"/>
      </w:pPr>
      <w:rPr>
        <w:rFonts w:ascii="Wingdings" w:hAnsi="Wingdings" w:hint="default"/>
      </w:rPr>
    </w:lvl>
  </w:abstractNum>
  <w:abstractNum w:abstractNumId="8" w15:restartNumberingAfterBreak="0">
    <w:nsid w:val="5CD35B77"/>
    <w:multiLevelType w:val="multilevel"/>
    <w:tmpl w:val="3AD09AB4"/>
    <w:lvl w:ilvl="0">
      <w:start w:val="1"/>
      <w:numFmt w:val="decimal"/>
      <w:pStyle w:val="Kop1-Ab"/>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BCE196E"/>
    <w:multiLevelType w:val="hybridMultilevel"/>
    <w:tmpl w:val="9DCAF1A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00239BA"/>
    <w:multiLevelType w:val="hybridMultilevel"/>
    <w:tmpl w:val="9C248030"/>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1"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2" w15:restartNumberingAfterBreak="0">
    <w:nsid w:val="7B9D02BD"/>
    <w:multiLevelType w:val="hybridMultilevel"/>
    <w:tmpl w:val="BBA08E58"/>
    <w:lvl w:ilvl="0" w:tplc="334A01F0">
      <w:numFmt w:val="bullet"/>
      <w:lvlText w:val=""/>
      <w:lvlJc w:val="left"/>
      <w:pPr>
        <w:ind w:left="1065" w:hanging="360"/>
      </w:pPr>
      <w:rPr>
        <w:rFonts w:ascii="Symbol" w:eastAsia="Times New Roman" w:hAnsi="Symbol" w:cs="Times New Roman" w:hint="default"/>
      </w:rPr>
    </w:lvl>
    <w:lvl w:ilvl="1" w:tplc="04130003">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num w:numId="1" w16cid:durableId="609779088">
    <w:abstractNumId w:val="4"/>
  </w:num>
  <w:num w:numId="2" w16cid:durableId="994452798">
    <w:abstractNumId w:val="8"/>
  </w:num>
  <w:num w:numId="3" w16cid:durableId="688718793">
    <w:abstractNumId w:val="11"/>
  </w:num>
  <w:num w:numId="4" w16cid:durableId="289363943">
    <w:abstractNumId w:val="0"/>
  </w:num>
  <w:num w:numId="5" w16cid:durableId="113409776">
    <w:abstractNumId w:val="1"/>
  </w:num>
  <w:num w:numId="6" w16cid:durableId="665597428">
    <w:abstractNumId w:val="10"/>
  </w:num>
  <w:num w:numId="7" w16cid:durableId="381054982">
    <w:abstractNumId w:val="9"/>
  </w:num>
  <w:num w:numId="8" w16cid:durableId="1055010656">
    <w:abstractNumId w:val="6"/>
  </w:num>
  <w:num w:numId="9" w16cid:durableId="1312294355">
    <w:abstractNumId w:val="3"/>
  </w:num>
  <w:num w:numId="10" w16cid:durableId="432627292">
    <w:abstractNumId w:val="5"/>
  </w:num>
  <w:num w:numId="11" w16cid:durableId="1261571545">
    <w:abstractNumId w:val="2"/>
  </w:num>
  <w:num w:numId="12" w16cid:durableId="68769924">
    <w:abstractNumId w:val="12"/>
  </w:num>
  <w:num w:numId="13" w16cid:durableId="15393962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AF3"/>
    <w:rsid w:val="000149E0"/>
    <w:rsid w:val="000365EF"/>
    <w:rsid w:val="00050C91"/>
    <w:rsid w:val="000924C5"/>
    <w:rsid w:val="000C7D7A"/>
    <w:rsid w:val="000D4A34"/>
    <w:rsid w:val="000E089A"/>
    <w:rsid w:val="000E19EC"/>
    <w:rsid w:val="000E27D1"/>
    <w:rsid w:val="001077BD"/>
    <w:rsid w:val="0013493A"/>
    <w:rsid w:val="001573DA"/>
    <w:rsid w:val="0016436D"/>
    <w:rsid w:val="00170349"/>
    <w:rsid w:val="00173E7A"/>
    <w:rsid w:val="001772ED"/>
    <w:rsid w:val="001819EE"/>
    <w:rsid w:val="00183BFB"/>
    <w:rsid w:val="00183BFF"/>
    <w:rsid w:val="001856FE"/>
    <w:rsid w:val="00186254"/>
    <w:rsid w:val="001A7895"/>
    <w:rsid w:val="001A799A"/>
    <w:rsid w:val="001C68E1"/>
    <w:rsid w:val="001D4948"/>
    <w:rsid w:val="001D6868"/>
    <w:rsid w:val="00202868"/>
    <w:rsid w:val="002143A2"/>
    <w:rsid w:val="00221943"/>
    <w:rsid w:val="0023162D"/>
    <w:rsid w:val="00242685"/>
    <w:rsid w:val="00247AA2"/>
    <w:rsid w:val="00262356"/>
    <w:rsid w:val="0026650E"/>
    <w:rsid w:val="00272B27"/>
    <w:rsid w:val="00282762"/>
    <w:rsid w:val="00293397"/>
    <w:rsid w:val="00295061"/>
    <w:rsid w:val="002B004E"/>
    <w:rsid w:val="002B1145"/>
    <w:rsid w:val="002C2653"/>
    <w:rsid w:val="002F2280"/>
    <w:rsid w:val="00302EEF"/>
    <w:rsid w:val="00311F4C"/>
    <w:rsid w:val="00336088"/>
    <w:rsid w:val="003450F9"/>
    <w:rsid w:val="0035195B"/>
    <w:rsid w:val="0035663B"/>
    <w:rsid w:val="00370C18"/>
    <w:rsid w:val="00372E6C"/>
    <w:rsid w:val="003737E3"/>
    <w:rsid w:val="003747B2"/>
    <w:rsid w:val="003750CB"/>
    <w:rsid w:val="00393154"/>
    <w:rsid w:val="00396DD0"/>
    <w:rsid w:val="003C7016"/>
    <w:rsid w:val="003D2288"/>
    <w:rsid w:val="003D39FB"/>
    <w:rsid w:val="003E2A79"/>
    <w:rsid w:val="003E36E3"/>
    <w:rsid w:val="00404F25"/>
    <w:rsid w:val="0040782B"/>
    <w:rsid w:val="00420759"/>
    <w:rsid w:val="00422DA3"/>
    <w:rsid w:val="004267B0"/>
    <w:rsid w:val="004511C1"/>
    <w:rsid w:val="0046020F"/>
    <w:rsid w:val="00470FB6"/>
    <w:rsid w:val="00474367"/>
    <w:rsid w:val="00495E1C"/>
    <w:rsid w:val="004A6C09"/>
    <w:rsid w:val="004B58CA"/>
    <w:rsid w:val="004B6E33"/>
    <w:rsid w:val="004D0177"/>
    <w:rsid w:val="004D41FC"/>
    <w:rsid w:val="004E1F8D"/>
    <w:rsid w:val="004F4014"/>
    <w:rsid w:val="00507F0B"/>
    <w:rsid w:val="0051511D"/>
    <w:rsid w:val="0052116F"/>
    <w:rsid w:val="005355A5"/>
    <w:rsid w:val="00542B4B"/>
    <w:rsid w:val="0054636F"/>
    <w:rsid w:val="00547118"/>
    <w:rsid w:val="005478C9"/>
    <w:rsid w:val="00552AFA"/>
    <w:rsid w:val="00564E73"/>
    <w:rsid w:val="0057429B"/>
    <w:rsid w:val="00584833"/>
    <w:rsid w:val="00587C88"/>
    <w:rsid w:val="00587FED"/>
    <w:rsid w:val="00592F08"/>
    <w:rsid w:val="005A393E"/>
    <w:rsid w:val="005A4558"/>
    <w:rsid w:val="005C268C"/>
    <w:rsid w:val="005C5630"/>
    <w:rsid w:val="005E1D2B"/>
    <w:rsid w:val="005F56C6"/>
    <w:rsid w:val="005F6888"/>
    <w:rsid w:val="00615F67"/>
    <w:rsid w:val="006353FA"/>
    <w:rsid w:val="0063599E"/>
    <w:rsid w:val="00635D47"/>
    <w:rsid w:val="00635EA3"/>
    <w:rsid w:val="006458C7"/>
    <w:rsid w:val="00650D32"/>
    <w:rsid w:val="006565DF"/>
    <w:rsid w:val="0066043A"/>
    <w:rsid w:val="0068100C"/>
    <w:rsid w:val="00685498"/>
    <w:rsid w:val="00690529"/>
    <w:rsid w:val="006972FA"/>
    <w:rsid w:val="006B37ED"/>
    <w:rsid w:val="006D29E6"/>
    <w:rsid w:val="006E4156"/>
    <w:rsid w:val="006F27E3"/>
    <w:rsid w:val="00722449"/>
    <w:rsid w:val="00722857"/>
    <w:rsid w:val="0072530E"/>
    <w:rsid w:val="007345FD"/>
    <w:rsid w:val="00735C66"/>
    <w:rsid w:val="007447F4"/>
    <w:rsid w:val="00747D8B"/>
    <w:rsid w:val="007502F2"/>
    <w:rsid w:val="007601E7"/>
    <w:rsid w:val="00770D69"/>
    <w:rsid w:val="00786289"/>
    <w:rsid w:val="0079446D"/>
    <w:rsid w:val="007964A7"/>
    <w:rsid w:val="00797856"/>
    <w:rsid w:val="007A3F37"/>
    <w:rsid w:val="007D034A"/>
    <w:rsid w:val="007D75EE"/>
    <w:rsid w:val="007E62B8"/>
    <w:rsid w:val="00802023"/>
    <w:rsid w:val="00822025"/>
    <w:rsid w:val="00830845"/>
    <w:rsid w:val="00831394"/>
    <w:rsid w:val="00831A38"/>
    <w:rsid w:val="00853A22"/>
    <w:rsid w:val="008663EC"/>
    <w:rsid w:val="00890258"/>
    <w:rsid w:val="00892AE2"/>
    <w:rsid w:val="00897DC8"/>
    <w:rsid w:val="008B64A5"/>
    <w:rsid w:val="008D5819"/>
    <w:rsid w:val="00903705"/>
    <w:rsid w:val="00913745"/>
    <w:rsid w:val="0093471B"/>
    <w:rsid w:val="009355AB"/>
    <w:rsid w:val="009439DD"/>
    <w:rsid w:val="00967BB0"/>
    <w:rsid w:val="009733C5"/>
    <w:rsid w:val="00976A13"/>
    <w:rsid w:val="00982BAA"/>
    <w:rsid w:val="00982D49"/>
    <w:rsid w:val="009847D4"/>
    <w:rsid w:val="00987E99"/>
    <w:rsid w:val="009B57CA"/>
    <w:rsid w:val="009C010D"/>
    <w:rsid w:val="009C497B"/>
    <w:rsid w:val="009C559E"/>
    <w:rsid w:val="009C5E2F"/>
    <w:rsid w:val="009D21DB"/>
    <w:rsid w:val="009D6C86"/>
    <w:rsid w:val="009E3F13"/>
    <w:rsid w:val="009F0B7C"/>
    <w:rsid w:val="00A0590C"/>
    <w:rsid w:val="00A16F82"/>
    <w:rsid w:val="00A247F3"/>
    <w:rsid w:val="00A31954"/>
    <w:rsid w:val="00A83DEB"/>
    <w:rsid w:val="00A865F8"/>
    <w:rsid w:val="00A9425F"/>
    <w:rsid w:val="00AA5BD2"/>
    <w:rsid w:val="00AB7BF2"/>
    <w:rsid w:val="00AB7CB9"/>
    <w:rsid w:val="00AC4277"/>
    <w:rsid w:val="00AD409E"/>
    <w:rsid w:val="00AE5195"/>
    <w:rsid w:val="00AE54AE"/>
    <w:rsid w:val="00AF22A7"/>
    <w:rsid w:val="00AF76CA"/>
    <w:rsid w:val="00B163C4"/>
    <w:rsid w:val="00B25622"/>
    <w:rsid w:val="00B3112B"/>
    <w:rsid w:val="00B5697B"/>
    <w:rsid w:val="00B9372C"/>
    <w:rsid w:val="00BA1B56"/>
    <w:rsid w:val="00BA357C"/>
    <w:rsid w:val="00BB1C59"/>
    <w:rsid w:val="00BD2D92"/>
    <w:rsid w:val="00BD4DD5"/>
    <w:rsid w:val="00BD6B6A"/>
    <w:rsid w:val="00BE0EB3"/>
    <w:rsid w:val="00BF161B"/>
    <w:rsid w:val="00C11A89"/>
    <w:rsid w:val="00C3093A"/>
    <w:rsid w:val="00C31D1F"/>
    <w:rsid w:val="00C4151D"/>
    <w:rsid w:val="00C45ABE"/>
    <w:rsid w:val="00C4694D"/>
    <w:rsid w:val="00C5633B"/>
    <w:rsid w:val="00C62929"/>
    <w:rsid w:val="00C66798"/>
    <w:rsid w:val="00C72606"/>
    <w:rsid w:val="00C736C9"/>
    <w:rsid w:val="00C75413"/>
    <w:rsid w:val="00C9138A"/>
    <w:rsid w:val="00CA7261"/>
    <w:rsid w:val="00CB7914"/>
    <w:rsid w:val="00CC0F8E"/>
    <w:rsid w:val="00CE2FFC"/>
    <w:rsid w:val="00CF21D2"/>
    <w:rsid w:val="00CF7BE8"/>
    <w:rsid w:val="00D01DBE"/>
    <w:rsid w:val="00D10A34"/>
    <w:rsid w:val="00D14953"/>
    <w:rsid w:val="00D16FAB"/>
    <w:rsid w:val="00D20FB8"/>
    <w:rsid w:val="00D33C76"/>
    <w:rsid w:val="00D55E2E"/>
    <w:rsid w:val="00D7178F"/>
    <w:rsid w:val="00D74080"/>
    <w:rsid w:val="00D76E68"/>
    <w:rsid w:val="00D87CC0"/>
    <w:rsid w:val="00D90AF3"/>
    <w:rsid w:val="00DA36AB"/>
    <w:rsid w:val="00DA78E9"/>
    <w:rsid w:val="00DB396B"/>
    <w:rsid w:val="00DB3D54"/>
    <w:rsid w:val="00DB5BAA"/>
    <w:rsid w:val="00DE4725"/>
    <w:rsid w:val="00DE633C"/>
    <w:rsid w:val="00DE7796"/>
    <w:rsid w:val="00E16D5E"/>
    <w:rsid w:val="00E27548"/>
    <w:rsid w:val="00E45932"/>
    <w:rsid w:val="00E91E49"/>
    <w:rsid w:val="00EB04CB"/>
    <w:rsid w:val="00ED711A"/>
    <w:rsid w:val="00EF5CC9"/>
    <w:rsid w:val="00F112B8"/>
    <w:rsid w:val="00F17D9E"/>
    <w:rsid w:val="00F309FC"/>
    <w:rsid w:val="00F36446"/>
    <w:rsid w:val="00F416F5"/>
    <w:rsid w:val="00F4295B"/>
    <w:rsid w:val="00F43776"/>
    <w:rsid w:val="00F446DD"/>
    <w:rsid w:val="00F5015B"/>
    <w:rsid w:val="00F63B25"/>
    <w:rsid w:val="00F864B5"/>
    <w:rsid w:val="00F91A8A"/>
    <w:rsid w:val="00F934DE"/>
    <w:rsid w:val="00FA2857"/>
    <w:rsid w:val="00FA731B"/>
    <w:rsid w:val="00FB1AD7"/>
    <w:rsid w:val="00FB5A99"/>
    <w:rsid w:val="00FC223B"/>
    <w:rsid w:val="00FC4F12"/>
    <w:rsid w:val="00FD2F21"/>
    <w:rsid w:val="00FE3327"/>
    <w:rsid w:val="00FF0A23"/>
    <w:rsid w:val="00FF22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6C82A"/>
  <w15:chartTrackingRefBased/>
  <w15:docId w15:val="{19041D5C-7D65-41C7-A095-FF5ADB31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aliases w:val="Kop 2 - aanbestedingen,Kop 2 aanbestedingen"/>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aliases w:val="Kop 2 - aanbestedingen Char,Kop 2 aanbestedingen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Normaalweb">
    <w:name w:val="Normal (Web)"/>
    <w:basedOn w:val="Standaard"/>
    <w:uiPriority w:val="99"/>
    <w:unhideWhenUsed/>
    <w:rsid w:val="00F446D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unhideWhenUsed/>
    <w:rsid w:val="0093471B"/>
    <w:rPr>
      <w:sz w:val="16"/>
      <w:szCs w:val="16"/>
    </w:rPr>
  </w:style>
  <w:style w:type="paragraph" w:styleId="Tekstopmerking">
    <w:name w:val="annotation text"/>
    <w:basedOn w:val="Standaard"/>
    <w:link w:val="TekstopmerkingChar"/>
    <w:uiPriority w:val="99"/>
    <w:unhideWhenUsed/>
    <w:rsid w:val="0093471B"/>
    <w:pPr>
      <w:spacing w:line="240" w:lineRule="auto"/>
    </w:pPr>
    <w:rPr>
      <w:szCs w:val="20"/>
    </w:rPr>
  </w:style>
  <w:style w:type="character" w:customStyle="1" w:styleId="TekstopmerkingChar">
    <w:name w:val="Tekst opmerking Char"/>
    <w:basedOn w:val="Standaardalinea-lettertype"/>
    <w:link w:val="Tekstopmerking"/>
    <w:uiPriority w:val="99"/>
    <w:rsid w:val="0093471B"/>
    <w:rPr>
      <w:sz w:val="20"/>
      <w:szCs w:val="20"/>
    </w:rPr>
  </w:style>
  <w:style w:type="paragraph" w:styleId="Onderwerpvanopmerking">
    <w:name w:val="annotation subject"/>
    <w:basedOn w:val="Tekstopmerking"/>
    <w:next w:val="Tekstopmerking"/>
    <w:link w:val="OnderwerpvanopmerkingChar"/>
    <w:uiPriority w:val="99"/>
    <w:semiHidden/>
    <w:unhideWhenUsed/>
    <w:rsid w:val="0093471B"/>
    <w:rPr>
      <w:b/>
      <w:bCs/>
    </w:rPr>
  </w:style>
  <w:style w:type="character" w:customStyle="1" w:styleId="OnderwerpvanopmerkingChar">
    <w:name w:val="Onderwerp van opmerking Char"/>
    <w:basedOn w:val="TekstopmerkingChar"/>
    <w:link w:val="Onderwerpvanopmerking"/>
    <w:uiPriority w:val="99"/>
    <w:semiHidden/>
    <w:rsid w:val="0093471B"/>
    <w:rPr>
      <w:b/>
      <w:bCs/>
      <w:sz w:val="20"/>
      <w:szCs w:val="20"/>
    </w:rPr>
  </w:style>
  <w:style w:type="paragraph" w:customStyle="1" w:styleId="Kop1-Ab">
    <w:name w:val="Kop 1 - Ab"/>
    <w:basedOn w:val="Kop1"/>
    <w:link w:val="Kop1-AbChar"/>
    <w:qFormat/>
    <w:rsid w:val="00D90AF3"/>
    <w:pPr>
      <w:numPr>
        <w:numId w:val="2"/>
      </w:numPr>
      <w:spacing w:line="240" w:lineRule="auto"/>
    </w:pPr>
    <w:rPr>
      <w:rFonts w:ascii="Trade Gothic LT Pro Cn" w:hAnsi="Trade Gothic LT Pro Cn"/>
      <w:b w:val="0"/>
      <w:color w:val="002060"/>
      <w:sz w:val="56"/>
      <w:lang w:eastAsia="nl-NL"/>
    </w:rPr>
  </w:style>
  <w:style w:type="character" w:customStyle="1" w:styleId="Kop1-AbChar">
    <w:name w:val="Kop 1 - Ab Char"/>
    <w:basedOn w:val="Standaardalinea-lettertype"/>
    <w:link w:val="Kop1-Ab"/>
    <w:rsid w:val="00D90AF3"/>
    <w:rPr>
      <w:rFonts w:ascii="Trade Gothic LT Pro Cn" w:eastAsiaTheme="majorEastAsia" w:hAnsi="Trade Gothic LT Pro Cn" w:cstheme="majorBidi"/>
      <w:bCs/>
      <w:color w:val="002060"/>
      <w:sz w:val="56"/>
      <w:szCs w:val="28"/>
      <w:lang w:eastAsia="nl-NL"/>
    </w:rPr>
  </w:style>
  <w:style w:type="paragraph" w:styleId="Lijstalinea">
    <w:name w:val="List Paragraph"/>
    <w:aliases w:val="Reference List,Opsomming,DVT lijst,3 *-,opsomming 1,2,paginanummer,List Paragraph1,lp1,-_BOMW"/>
    <w:basedOn w:val="Standaard"/>
    <w:link w:val="LijstalineaChar"/>
    <w:uiPriority w:val="34"/>
    <w:qFormat/>
    <w:rsid w:val="00D90AF3"/>
    <w:pPr>
      <w:spacing w:line="240" w:lineRule="auto"/>
      <w:ind w:left="720"/>
    </w:pPr>
    <w:rPr>
      <w:rFonts w:ascii="Calibri" w:hAnsi="Calibri" w:cs="Calibri"/>
      <w:sz w:val="22"/>
    </w:rPr>
  </w:style>
  <w:style w:type="character" w:customStyle="1" w:styleId="LijstalineaChar">
    <w:name w:val="Lijstalinea Char"/>
    <w:aliases w:val="Reference List Char,Opsomming Char,DVT lijst Char,3 *- Char,opsomming 1 Char,2 Char,paginanummer Char,List Paragraph1 Char,lp1 Char,-_BOMW Char"/>
    <w:basedOn w:val="Standaardalinea-lettertype"/>
    <w:link w:val="Lijstalinea"/>
    <w:uiPriority w:val="34"/>
    <w:locked/>
    <w:rsid w:val="00D90AF3"/>
    <w:rPr>
      <w:rFonts w:ascii="Calibri" w:hAnsi="Calibri" w:cs="Calibri"/>
    </w:rPr>
  </w:style>
  <w:style w:type="paragraph" w:styleId="Duidelijkcitaat">
    <w:name w:val="Intense Quote"/>
    <w:basedOn w:val="Standaard"/>
    <w:next w:val="Standaard"/>
    <w:link w:val="DuidelijkcitaatChar"/>
    <w:uiPriority w:val="30"/>
    <w:qFormat/>
    <w:rsid w:val="00D90AF3"/>
    <w:pPr>
      <w:pBdr>
        <w:top w:val="single" w:sz="4" w:space="10" w:color="4F81BD" w:themeColor="accent1"/>
        <w:bottom w:val="single" w:sz="4" w:space="10" w:color="4F81BD" w:themeColor="accent1"/>
      </w:pBdr>
      <w:spacing w:before="360" w:after="360" w:line="240" w:lineRule="auto"/>
      <w:ind w:left="864" w:right="864"/>
      <w:jc w:val="center"/>
    </w:pPr>
    <w:rPr>
      <w:rFonts w:ascii="Calibri" w:hAnsi="Calibri" w:cs="Calibri"/>
      <w:i/>
      <w:iCs/>
      <w:color w:val="00B0F0"/>
    </w:rPr>
  </w:style>
  <w:style w:type="character" w:customStyle="1" w:styleId="DuidelijkcitaatChar">
    <w:name w:val="Duidelijk citaat Char"/>
    <w:basedOn w:val="Standaardalinea-lettertype"/>
    <w:link w:val="Duidelijkcitaat"/>
    <w:uiPriority w:val="30"/>
    <w:rsid w:val="00D90AF3"/>
    <w:rPr>
      <w:rFonts w:ascii="Calibri" w:hAnsi="Calibri" w:cs="Calibri"/>
      <w:i/>
      <w:iCs/>
      <w:color w:val="00B0F0"/>
      <w:sz w:val="20"/>
    </w:rPr>
  </w:style>
  <w:style w:type="paragraph" w:customStyle="1" w:styleId="Donkerblauw">
    <w:name w:val="Donkerblauw"/>
    <w:basedOn w:val="Lijstalinea"/>
    <w:link w:val="DonkerblauwChar"/>
    <w:qFormat/>
    <w:rsid w:val="002F2280"/>
    <w:pPr>
      <w:widowControl w:val="0"/>
      <w:numPr>
        <w:numId w:val="3"/>
      </w:numPr>
    </w:pPr>
    <w:rPr>
      <w:rFonts w:eastAsiaTheme="majorEastAsia" w:cstheme="majorBidi"/>
      <w:b/>
      <w:color w:val="002060"/>
      <w:sz w:val="20"/>
      <w:lang w:eastAsia="nl-NL"/>
    </w:rPr>
  </w:style>
  <w:style w:type="character" w:customStyle="1" w:styleId="DonkerblauwChar">
    <w:name w:val="Donkerblauw Char"/>
    <w:basedOn w:val="LijstalineaChar"/>
    <w:link w:val="Donkerblauw"/>
    <w:rsid w:val="002F2280"/>
    <w:rPr>
      <w:rFonts w:ascii="Calibri" w:eastAsiaTheme="majorEastAsia" w:hAnsi="Calibri" w:cstheme="majorBidi"/>
      <w:b/>
      <w:color w:val="002060"/>
      <w:sz w:val="20"/>
      <w:lang w:eastAsia="nl-NL"/>
    </w:rPr>
  </w:style>
  <w:style w:type="table" w:styleId="Tabelraster">
    <w:name w:val="Table Grid"/>
    <w:basedOn w:val="Standaardtabel"/>
    <w:uiPriority w:val="59"/>
    <w:rsid w:val="009C01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26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TaxCatchAll xmlns="57b2be62-091a-4ca0-9b35-e1867ad19e4c">
      <Value>2</Value>
    </TaxCatchAll>
    <lcf76f155ced4ddcb4097134ff3c332f xmlns="c957822f-2e41-4832-9110-df62261b11ab">
      <Terms xmlns="http://schemas.microsoft.com/office/infopath/2007/PartnerControls"/>
    </lcf76f155ced4ddcb4097134ff3c332f>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DIT</TermName>
          <TermId xmlns="http://schemas.microsoft.com/office/infopath/2007/PartnerControls">d14207bc-a8ea-442f-b42e-5f6285d118e9</TermId>
        </TermInfo>
      </Terms>
    </d6a0f0c0c0124d58878f9601e6ca627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1e094f9260b215944a5c201f42bb0f93">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2d92396882fe943d4fb0f7cc14f41a9a"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DateTaken" minOccurs="0"/>
                <xsd:element ref="ns5:MediaServiceObjectDetectorVersions" minOccurs="0"/>
                <xsd:element ref="ns5:MediaLengthInSeconds" minOccurs="0"/>
                <xsd:element ref="ns5:MediaServiceLocation" minOccurs="0"/>
                <xsd:element ref="ns5:MediaServiceGenerationTime" minOccurs="0"/>
                <xsd:element ref="ns5:MediaServiceEventHashCode" minOccurs="0"/>
                <xsd:element ref="ns5:lcf76f155ced4ddcb4097134ff3c332f" minOccurs="0"/>
                <xsd:element ref="ns5:MediaServiceOCR"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5331a32-cf04-4835-b91b-b5af02b6cb39}"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ED81E-F895-40C1-9953-27684623CB59}">
  <ds:schemaRefs>
    <ds:schemaRef ds:uri="http://schemas.microsoft.com/office/2006/metadata/properties"/>
    <ds:schemaRef ds:uri="http://schemas.microsoft.com/office/infopath/2007/PartnerControls"/>
    <ds:schemaRef ds:uri="a0cf0202-a5c5-484a-8f56-a5c31f00845a"/>
    <ds:schemaRef ds:uri="57b2be62-091a-4ca0-9b35-e1867ad19e4c"/>
    <ds:schemaRef ds:uri="c957822f-2e41-4832-9110-df62261b11ab"/>
  </ds:schemaRefs>
</ds:datastoreItem>
</file>

<file path=customXml/itemProps2.xml><?xml version="1.0" encoding="utf-8"?>
<ds:datastoreItem xmlns:ds="http://schemas.openxmlformats.org/officeDocument/2006/customXml" ds:itemID="{CCEC9907-E3B9-4AA5-AED4-2411D10A1249}">
  <ds:schemaRefs>
    <ds:schemaRef ds:uri="http://schemas.microsoft.com/sharepoint/v3/contenttype/forms"/>
  </ds:schemaRefs>
</ds:datastoreItem>
</file>

<file path=customXml/itemProps3.xml><?xml version="1.0" encoding="utf-8"?>
<ds:datastoreItem xmlns:ds="http://schemas.openxmlformats.org/officeDocument/2006/customXml" ds:itemID="{B2932921-441C-47A3-A713-162657781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117</TotalTime>
  <Pages>4</Pages>
  <Words>1080</Words>
  <Characters>5945</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Hoorman - van Leeuwen, Lourian</dc:creator>
  <cp:keywords/>
  <dc:description/>
  <cp:lastModifiedBy>Hoorman - van Leeuwen, Lourian</cp:lastModifiedBy>
  <cp:revision>191</cp:revision>
  <cp:lastPrinted>2025-04-22T16:40:00Z</cp:lastPrinted>
  <dcterms:created xsi:type="dcterms:W3CDTF">2024-07-30T06:33:00Z</dcterms:created>
  <dcterms:modified xsi:type="dcterms:W3CDTF">2025-04-22T16:40:00Z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0x010100DE2B520523304040A1797C20929DA190</vt:lpwstr>
  </property>
  <property fmtid="{D5CDD505-2E9C-101B-9397-08002B2CF9AE}" pid="3" name="MediaServiceImageTags">
    <vt:lpwstr/>
  </property>
  <property fmtid="{D5CDD505-2E9C-101B-9397-08002B2CF9AE}" pid="4" name="Afdeling">
    <vt:lpwstr>3;#JUR|c13dae60-aece-4cd4-a722-d80de7d0f43c</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a0df825399604963aac3cebdc647a116">
    <vt:lpwstr>JUR|c13dae60-aece-4cd4-a722-d80de7d0f43c</vt:lpwstr>
  </property>
  <property fmtid="{D5CDD505-2E9C-101B-9397-08002B2CF9AE}" pid="11" name="xd_Signature">
    <vt:bool>false</vt:bool>
  </property>
  <property fmtid="{D5CDD505-2E9C-101B-9397-08002B2CF9AE}" pid="12" name="Afdelingnaam">
    <vt:lpwstr>2;#DIT|d14207bc-a8ea-442f-b42e-5f6285d118e9</vt:lpwstr>
  </property>
</Properties>
</file>